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B3E" w:rsidRDefault="00D7157A">
      <w:pPr>
        <w:pStyle w:val="TOC2"/>
        <w:tabs>
          <w:tab w:val="right" w:leader="dot" w:pos="8640"/>
        </w:tabs>
      </w:pPr>
      <w:r>
        <w:fldChar w:fldCharType="begin"/>
      </w:r>
      <w:r w:rsidR="00842D52">
        <w:instrText>TOC \u \h</w:instrText>
      </w:r>
      <w:r>
        <w:fldChar w:fldCharType="separate"/>
      </w:r>
      <w:r>
        <w:fldChar w:fldCharType="begin"/>
      </w:r>
      <w:r w:rsidR="00842D52">
        <w:rPr>
          <w:rStyle w:val="Hyperlink"/>
        </w:rPr>
        <w:instrText xml:space="preserve"> HYPERLINK \l "_Toc256000000" </w:instrText>
      </w:r>
      <w:r>
        <w:fldChar w:fldCharType="separate"/>
      </w:r>
      <w:r w:rsidR="00842D52">
        <w:rPr>
          <w:rStyle w:val="Hyperlink"/>
        </w:rPr>
        <w:t xml:space="preserve">1. Why system development objectives fail ?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_Toc256000000 \h </w:instrText>
      </w:r>
      <w:r>
        <w:fldChar w:fldCharType="separate"/>
      </w:r>
      <w:r w:rsidR="00842D52">
        <w:rPr>
          <w:rStyle w:val="Hyperlink"/>
        </w:rPr>
        <w:t>7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"_Toc256000001" </w:instrText>
      </w:r>
      <w:r>
        <w:fldChar w:fldCharType="separate"/>
      </w:r>
      <w:r w:rsidR="00842D52">
        <w:rPr>
          <w:rStyle w:val="Hyperlink"/>
        </w:rPr>
        <w:t xml:space="preserve">1. User related issues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_Toc256000001 \h </w:instrText>
      </w:r>
      <w:r>
        <w:fldChar w:fldCharType="separate"/>
      </w:r>
      <w:r w:rsidR="00842D52">
        <w:rPr>
          <w:rStyle w:val="Hyperlink"/>
        </w:rPr>
        <w:t>7</w:t>
      </w:r>
      <w:r>
        <w:fldChar w:fldCharType="end"/>
      </w:r>
    </w:p>
    <w:p w:rsidR="00A77B3E" w:rsidRDefault="00D7157A">
      <w:pPr>
        <w:pStyle w:val="TOC4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"_Toc256000002" </w:instrText>
      </w:r>
      <w:r>
        <w:fldChar w:fldCharType="separate"/>
      </w:r>
      <w:r w:rsidR="00842D52">
        <w:rPr>
          <w:rStyle w:val="Hyperlink"/>
        </w:rPr>
        <w:t>1. Shi</w:t>
      </w:r>
      <w:r w:rsidR="00842D52">
        <w:rPr>
          <w:rStyle w:val="Hyperlink"/>
        </w:rPr>
        <w:t xml:space="preserve">fting user needs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_Toc256000002 \h </w:instrText>
      </w:r>
      <w:r>
        <w:fldChar w:fldCharType="separate"/>
      </w:r>
      <w:r w:rsidR="00842D52">
        <w:rPr>
          <w:rStyle w:val="Hyperlink"/>
        </w:rPr>
        <w:t>7</w:t>
      </w:r>
      <w:r>
        <w:fldChar w:fldCharType="end"/>
      </w:r>
    </w:p>
    <w:p w:rsidR="00A77B3E" w:rsidRDefault="00D7157A">
      <w:pPr>
        <w:pStyle w:val="TOC4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"_Toc256000003" </w:instrText>
      </w:r>
      <w:r>
        <w:fldChar w:fldCharType="separate"/>
      </w:r>
      <w:r w:rsidR="00842D52">
        <w:rPr>
          <w:rStyle w:val="Hyperlink"/>
        </w:rPr>
        <w:t xml:space="preserve">2. Resistance to change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_Toc256000003 \h </w:instrText>
      </w:r>
      <w:r>
        <w:fldChar w:fldCharType="separate"/>
      </w:r>
      <w:r w:rsidR="00842D52">
        <w:rPr>
          <w:rStyle w:val="Hyperlink"/>
        </w:rPr>
        <w:t>7</w:t>
      </w:r>
      <w:r>
        <w:fldChar w:fldCharType="end"/>
      </w:r>
    </w:p>
    <w:p w:rsidR="00A77B3E" w:rsidRDefault="00D7157A">
      <w:pPr>
        <w:pStyle w:val="TOC4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"_Toc256000004" </w:instrText>
      </w:r>
      <w:r>
        <w:fldChar w:fldCharType="separate"/>
      </w:r>
      <w:r w:rsidR="00842D52">
        <w:rPr>
          <w:rStyle w:val="Hyperlink"/>
        </w:rPr>
        <w:t xml:space="preserve">3. Lack of user participation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_Toc256000004 \h </w:instrText>
      </w:r>
      <w:r>
        <w:fldChar w:fldCharType="separate"/>
      </w:r>
      <w:r w:rsidR="00842D52">
        <w:rPr>
          <w:rStyle w:val="Hyperlink"/>
        </w:rPr>
        <w:t>7</w:t>
      </w:r>
      <w:r>
        <w:fldChar w:fldCharType="end"/>
      </w:r>
    </w:p>
    <w:p w:rsidR="00A77B3E" w:rsidRDefault="00D7157A">
      <w:pPr>
        <w:pStyle w:val="TOC4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"_Toc256000005" </w:instrText>
      </w:r>
      <w:r>
        <w:fldChar w:fldCharType="separate"/>
      </w:r>
      <w:r w:rsidR="00842D52">
        <w:rPr>
          <w:rStyle w:val="Hyperlink"/>
        </w:rPr>
        <w:t xml:space="preserve">4. Inadequate testing and user training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</w:instrText>
      </w:r>
      <w:r w:rsidR="00842D52">
        <w:rPr>
          <w:rStyle w:val="Hyperlink"/>
        </w:rPr>
        <w:instrText xml:space="preserve">oc256000005 \h </w:instrText>
      </w:r>
      <w:r>
        <w:fldChar w:fldCharType="separate"/>
      </w:r>
      <w:r w:rsidR="00842D52">
        <w:rPr>
          <w:rStyle w:val="Hyperlink"/>
        </w:rPr>
        <w:t>7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"_Toc256000006" </w:instrText>
      </w:r>
      <w:r>
        <w:fldChar w:fldCharType="separate"/>
      </w:r>
      <w:r w:rsidR="00842D52">
        <w:rPr>
          <w:rStyle w:val="Hyperlink"/>
        </w:rPr>
        <w:t xml:space="preserve">2. Developer related issues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_Toc256000006 \h </w:instrText>
      </w:r>
      <w:r>
        <w:fldChar w:fldCharType="separate"/>
      </w:r>
      <w:r w:rsidR="00842D52">
        <w:rPr>
          <w:rStyle w:val="Hyperlink"/>
        </w:rPr>
        <w:t>7</w:t>
      </w:r>
      <w:r>
        <w:fldChar w:fldCharType="end"/>
      </w:r>
    </w:p>
    <w:p w:rsidR="00A77B3E" w:rsidRDefault="00D7157A">
      <w:pPr>
        <w:pStyle w:val="TOC4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</w:instrText>
      </w:r>
      <w:r w:rsidR="00842D52">
        <w:rPr>
          <w:rStyle w:val="Hyperlink"/>
        </w:rPr>
        <w:instrText xml:space="preserve"> \l "_Toc256000007" </w:instrText>
      </w:r>
      <w:r>
        <w:fldChar w:fldCharType="separate"/>
      </w:r>
      <w:r w:rsidR="00842D52">
        <w:rPr>
          <w:rStyle w:val="Hyperlink"/>
        </w:rPr>
        <w:t xml:space="preserve">1. Lack of standard project management and system methods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_Toc256000007 \h </w:instrText>
      </w:r>
      <w:r>
        <w:fldChar w:fldCharType="separate"/>
      </w:r>
      <w:r w:rsidR="00842D52">
        <w:rPr>
          <w:rStyle w:val="Hyperlink"/>
        </w:rPr>
        <w:t>7</w:t>
      </w:r>
      <w:r>
        <w:fldChar w:fldCharType="end"/>
      </w:r>
    </w:p>
    <w:p w:rsidR="00A77B3E" w:rsidRDefault="00D7157A">
      <w:pPr>
        <w:pStyle w:val="TOC4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"_Toc256000008" </w:instrText>
      </w:r>
      <w:r>
        <w:fldChar w:fldCharType="separate"/>
      </w:r>
      <w:r w:rsidR="00842D52">
        <w:rPr>
          <w:rStyle w:val="Hyperlink"/>
        </w:rPr>
        <w:t>2. Overburdened and under trained development st</w:t>
      </w:r>
      <w:r w:rsidR="00842D52">
        <w:rPr>
          <w:rStyle w:val="Hyperlink"/>
        </w:rPr>
        <w:t xml:space="preserve">aff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_Toc256000008 \h </w:instrText>
      </w:r>
      <w:r>
        <w:fldChar w:fldCharType="separate"/>
      </w:r>
      <w:r w:rsidR="00842D52">
        <w:rPr>
          <w:rStyle w:val="Hyperlink"/>
        </w:rPr>
        <w:t>7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"_Toc256000009" </w:instrText>
      </w:r>
      <w:r>
        <w:fldChar w:fldCharType="separate"/>
      </w:r>
      <w:r w:rsidR="00842D52">
        <w:rPr>
          <w:rStyle w:val="Hyperlink"/>
        </w:rPr>
        <w:t xml:space="preserve">3. Management related issues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_Toc256000009 \h </w:instrText>
      </w:r>
      <w:r>
        <w:fldChar w:fldCharType="separate"/>
      </w:r>
      <w:r w:rsidR="00842D52">
        <w:rPr>
          <w:rStyle w:val="Hyperlink"/>
        </w:rPr>
        <w:t>7</w:t>
      </w:r>
      <w:r>
        <w:fldChar w:fldCharType="end"/>
      </w:r>
    </w:p>
    <w:p w:rsidR="00A77B3E" w:rsidRDefault="00D7157A">
      <w:pPr>
        <w:pStyle w:val="TOC4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"_Toc256000010" </w:instrText>
      </w:r>
      <w:r>
        <w:fldChar w:fldCharType="separate"/>
      </w:r>
      <w:r w:rsidR="00842D52">
        <w:rPr>
          <w:rStyle w:val="Hyperlink"/>
        </w:rPr>
        <w:t xml:space="preserve">1. Lack of senior management support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_Toc256000010 \h </w:instrText>
      </w:r>
      <w:r>
        <w:fldChar w:fldCharType="separate"/>
      </w:r>
      <w:r w:rsidR="00842D52">
        <w:rPr>
          <w:rStyle w:val="Hyperlink"/>
        </w:rPr>
        <w:t>7</w:t>
      </w:r>
      <w:r>
        <w:fldChar w:fldCharType="end"/>
      </w:r>
    </w:p>
    <w:p w:rsidR="00A77B3E" w:rsidRDefault="00D7157A">
      <w:pPr>
        <w:pStyle w:val="TOC4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"_Toc256000011" </w:instrText>
      </w:r>
      <w:r>
        <w:fldChar w:fldCharType="separate"/>
      </w:r>
      <w:r w:rsidR="00842D52">
        <w:rPr>
          <w:rStyle w:val="Hyperlink"/>
        </w:rPr>
        <w:t xml:space="preserve">2. Development of strategic systems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_Toc256000011 \h </w:instrText>
      </w:r>
      <w:r>
        <w:fldChar w:fldCharType="separate"/>
      </w:r>
      <w:r w:rsidR="00842D52">
        <w:rPr>
          <w:rStyle w:val="Hyperlink"/>
        </w:rPr>
        <w:t>7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</w:instrText>
      </w:r>
      <w:r w:rsidR="00842D52">
        <w:rPr>
          <w:rStyle w:val="Hyperlink"/>
        </w:rPr>
        <w:instrText xml:space="preserve">000012" </w:instrText>
      </w:r>
      <w:r>
        <w:fldChar w:fldCharType="separate"/>
      </w:r>
      <w:r w:rsidR="00842D52">
        <w:rPr>
          <w:rStyle w:val="Hyperlink"/>
        </w:rPr>
        <w:t xml:space="preserve">4. New technologies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_Toc256000012 \h </w:instrText>
      </w:r>
      <w:r>
        <w:fldChar w:fldCharType="separate"/>
      </w:r>
      <w:r w:rsidR="00842D52">
        <w:rPr>
          <w:rStyle w:val="Hyperlink"/>
        </w:rPr>
        <w:t>7</w:t>
      </w:r>
      <w:r>
        <w:fldChar w:fldCharType="end"/>
      </w:r>
    </w:p>
    <w:p w:rsidR="00A77B3E" w:rsidRDefault="00D7157A">
      <w:pPr>
        <w:pStyle w:val="TOC2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"_Toc256000013" </w:instrText>
      </w:r>
      <w:r>
        <w:fldChar w:fldCharType="separate"/>
      </w:r>
      <w:r w:rsidR="00842D52">
        <w:rPr>
          <w:rStyle w:val="Hyperlink"/>
        </w:rPr>
        <w:t xml:space="preserve">2. Accountants Involvement in development work.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_Toc256000013 \h </w:instrText>
      </w:r>
      <w:r>
        <w:fldChar w:fldCharType="separate"/>
      </w:r>
      <w:r w:rsidR="00842D52">
        <w:rPr>
          <w:rStyle w:val="Hyperlink"/>
        </w:rPr>
        <w:t>8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"_Toc256000014" </w:instrText>
      </w:r>
      <w:r>
        <w:fldChar w:fldCharType="separate"/>
      </w:r>
      <w:r w:rsidR="00842D52">
        <w:rPr>
          <w:rStyle w:val="Hyperlink"/>
        </w:rPr>
        <w:t xml:space="preserve">1. Return on Investment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_Toc256000014 \h </w:instrText>
      </w:r>
      <w:r>
        <w:fldChar w:fldCharType="separate"/>
      </w:r>
      <w:r w:rsidR="00842D52">
        <w:rPr>
          <w:rStyle w:val="Hyperlink"/>
        </w:rPr>
        <w:t>8</w:t>
      </w:r>
      <w:r>
        <w:fldChar w:fldCharType="end"/>
      </w:r>
    </w:p>
    <w:p w:rsidR="00A77B3E" w:rsidRDefault="00D7157A">
      <w:pPr>
        <w:pStyle w:val="TOC4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"_Toc256000015" </w:instrText>
      </w:r>
      <w:r>
        <w:fldChar w:fldCharType="separate"/>
      </w:r>
      <w:r w:rsidR="00842D52">
        <w:rPr>
          <w:rStyle w:val="Hyperlink"/>
        </w:rPr>
        <w:t xml:space="preserve">1. Cost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</w:instrText>
      </w:r>
      <w:r w:rsidR="00842D52">
        <w:rPr>
          <w:rStyle w:val="Hyperlink"/>
        </w:rPr>
        <w:instrText xml:space="preserve">256000015 \h </w:instrText>
      </w:r>
      <w:r>
        <w:fldChar w:fldCharType="separate"/>
      </w:r>
      <w:r w:rsidR="00842D52">
        <w:rPr>
          <w:rStyle w:val="Hyperlink"/>
        </w:rPr>
        <w:t>8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"_Toc256000016" </w:instrText>
      </w:r>
      <w:r>
        <w:fldChar w:fldCharType="separate"/>
      </w:r>
      <w:r w:rsidR="00842D52">
        <w:rPr>
          <w:rStyle w:val="Hyperlink"/>
        </w:rPr>
        <w:t xml:space="preserve">1. Development cost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_Toc256000016 \h </w:instrText>
      </w:r>
      <w:r>
        <w:fldChar w:fldCharType="separate"/>
      </w:r>
      <w:r w:rsidR="00842D52">
        <w:rPr>
          <w:rStyle w:val="Hyperlink"/>
        </w:rPr>
        <w:t>8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</w:instrText>
      </w:r>
      <w:r w:rsidR="00842D52">
        <w:rPr>
          <w:rStyle w:val="Hyperlink"/>
        </w:rPr>
        <w:instrText xml:space="preserve">56000017" </w:instrText>
      </w:r>
      <w:r>
        <w:fldChar w:fldCharType="separate"/>
      </w:r>
      <w:r w:rsidR="00842D52">
        <w:rPr>
          <w:rStyle w:val="Hyperlink"/>
        </w:rPr>
        <w:t xml:space="preserve">2. Operating cost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_Toc256000017 \h </w:instrText>
      </w:r>
      <w:r>
        <w:fldChar w:fldCharType="separate"/>
      </w:r>
      <w:r w:rsidR="00842D52">
        <w:rPr>
          <w:rStyle w:val="Hyperlink"/>
        </w:rPr>
        <w:t>8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"_Toc256000018" </w:instrText>
      </w:r>
      <w:r>
        <w:fldChar w:fldCharType="separate"/>
      </w:r>
      <w:r w:rsidR="00842D52">
        <w:rPr>
          <w:rStyle w:val="Hyperlink"/>
        </w:rPr>
        <w:t xml:space="preserve">3. Intangible cost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_Toc256000018 \h </w:instrText>
      </w:r>
      <w:r>
        <w:fldChar w:fldCharType="separate"/>
      </w:r>
      <w:r w:rsidR="00842D52">
        <w:rPr>
          <w:rStyle w:val="Hyperlink"/>
        </w:rPr>
        <w:t>8</w:t>
      </w:r>
      <w:r>
        <w:fldChar w:fldCharType="end"/>
      </w:r>
    </w:p>
    <w:p w:rsidR="00A77B3E" w:rsidRDefault="00D7157A">
      <w:pPr>
        <w:pStyle w:val="TOC4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"_Toc256000019" </w:instrText>
      </w:r>
      <w:r>
        <w:fldChar w:fldCharType="separate"/>
      </w:r>
      <w:r w:rsidR="00842D52">
        <w:rPr>
          <w:rStyle w:val="Hyperlink"/>
        </w:rPr>
        <w:t xml:space="preserve">2. Benefits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_Toc256000019 \h </w:instrText>
      </w:r>
      <w:r>
        <w:fldChar w:fldCharType="separate"/>
      </w:r>
      <w:r w:rsidR="00842D52">
        <w:rPr>
          <w:rStyle w:val="Hyperlink"/>
        </w:rPr>
        <w:t>8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"_Toc256000020" </w:instrText>
      </w:r>
      <w:r>
        <w:fldChar w:fldCharType="separate"/>
      </w:r>
      <w:r w:rsidR="00842D52">
        <w:rPr>
          <w:rStyle w:val="Hyperlink"/>
        </w:rPr>
        <w:t xml:space="preserve">2. Computing cost of IT Implementation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_Toc256000020 \</w:instrText>
      </w:r>
      <w:r w:rsidR="00842D52">
        <w:rPr>
          <w:rStyle w:val="Hyperlink"/>
        </w:rPr>
        <w:instrText xml:space="preserve">h </w:instrText>
      </w:r>
      <w:r>
        <w:fldChar w:fldCharType="separate"/>
      </w:r>
      <w:r w:rsidR="00842D52">
        <w:rPr>
          <w:rStyle w:val="Hyperlink"/>
        </w:rPr>
        <w:t>8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"_Toc256000021" </w:instrText>
      </w:r>
      <w:r>
        <w:fldChar w:fldCharType="separate"/>
      </w:r>
      <w:r w:rsidR="00842D52">
        <w:rPr>
          <w:rStyle w:val="Hyperlink"/>
        </w:rPr>
        <w:t xml:space="preserve">3. Skills expected from an accountant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_Toc256000021 \h </w:instrText>
      </w:r>
      <w:r>
        <w:fldChar w:fldCharType="separate"/>
      </w:r>
      <w:r w:rsidR="00842D52">
        <w:rPr>
          <w:rStyle w:val="Hyperlink"/>
        </w:rPr>
        <w:t>8</w:t>
      </w:r>
      <w:r>
        <w:fldChar w:fldCharType="end"/>
      </w:r>
    </w:p>
    <w:p w:rsidR="00A77B3E" w:rsidRDefault="00D7157A">
      <w:pPr>
        <w:pStyle w:val="TOC2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</w:instrText>
      </w:r>
      <w:r w:rsidR="00842D52">
        <w:rPr>
          <w:rStyle w:val="Hyperlink"/>
        </w:rPr>
        <w:instrText xml:space="preserve">56000022" </w:instrText>
      </w:r>
      <w:r>
        <w:fldChar w:fldCharType="separate"/>
      </w:r>
      <w:r w:rsidR="00842D52">
        <w:rPr>
          <w:rStyle w:val="Hyperlink"/>
        </w:rPr>
        <w:t xml:space="preserve">3. Steps for Waterfall model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_Toc256000022 \h </w:instrText>
      </w:r>
      <w:r>
        <w:fldChar w:fldCharType="separate"/>
      </w:r>
      <w:r w:rsidR="00842D52">
        <w:rPr>
          <w:rStyle w:val="Hyperlink"/>
        </w:rPr>
        <w:t>8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"_Toc256000023" </w:instrText>
      </w:r>
      <w:r>
        <w:fldChar w:fldCharType="separate"/>
      </w:r>
      <w:r w:rsidR="00842D52">
        <w:rPr>
          <w:rStyle w:val="Hyperlink"/>
        </w:rPr>
        <w:t xml:space="preserve">1. Preliminary Investigation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_Toc256000023 \h </w:instrText>
      </w:r>
      <w:r>
        <w:fldChar w:fldCharType="separate"/>
      </w:r>
      <w:r w:rsidR="00842D52">
        <w:rPr>
          <w:rStyle w:val="Hyperlink"/>
        </w:rPr>
        <w:t>8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"_Toc256000024" </w:instrText>
      </w:r>
      <w:r>
        <w:fldChar w:fldCharType="separate"/>
      </w:r>
      <w:r w:rsidR="00842D52">
        <w:rPr>
          <w:rStyle w:val="Hyperlink"/>
        </w:rPr>
        <w:t xml:space="preserve">2. Requirement analysis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_Toc256000024 \h </w:instrText>
      </w:r>
      <w:r>
        <w:fldChar w:fldCharType="separate"/>
      </w:r>
      <w:r w:rsidR="00842D52">
        <w:rPr>
          <w:rStyle w:val="Hyperlink"/>
        </w:rPr>
        <w:t>8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"_Toc256000025" </w:instrText>
      </w:r>
      <w:r>
        <w:fldChar w:fldCharType="separate"/>
      </w:r>
      <w:r w:rsidR="00842D52">
        <w:rPr>
          <w:rStyle w:val="Hyperlink"/>
        </w:rPr>
        <w:t xml:space="preserve">3. System Design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</w:instrText>
      </w:r>
      <w:r w:rsidR="00842D52">
        <w:rPr>
          <w:rStyle w:val="Hyperlink"/>
        </w:rPr>
        <w:instrText xml:space="preserve">56000025 \h </w:instrText>
      </w:r>
      <w:r>
        <w:fldChar w:fldCharType="separate"/>
      </w:r>
      <w:r w:rsidR="00842D52">
        <w:rPr>
          <w:rStyle w:val="Hyperlink"/>
        </w:rPr>
        <w:t>8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"_Toc256000026" </w:instrText>
      </w:r>
      <w:r>
        <w:fldChar w:fldCharType="separate"/>
      </w:r>
      <w:r w:rsidR="00842D52">
        <w:rPr>
          <w:rStyle w:val="Hyperlink"/>
        </w:rPr>
        <w:t xml:space="preserve">4. System Development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_Toc256000026 \h </w:instrText>
      </w:r>
      <w:r>
        <w:fldChar w:fldCharType="separate"/>
      </w:r>
      <w:r w:rsidR="00842D52">
        <w:rPr>
          <w:rStyle w:val="Hyperlink"/>
        </w:rPr>
        <w:t>8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"_Toc256000027" </w:instrText>
      </w:r>
      <w:r>
        <w:fldChar w:fldCharType="separate"/>
      </w:r>
      <w:r w:rsidR="00842D52">
        <w:rPr>
          <w:rStyle w:val="Hyperlink"/>
        </w:rPr>
        <w:t xml:space="preserve">5. System Testing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_Toc256000027 \h </w:instrText>
      </w:r>
      <w:r>
        <w:fldChar w:fldCharType="separate"/>
      </w:r>
      <w:r w:rsidR="00842D52">
        <w:rPr>
          <w:rStyle w:val="Hyperlink"/>
        </w:rPr>
        <w:t>8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"_Toc256000028" </w:instrText>
      </w:r>
      <w:r>
        <w:fldChar w:fldCharType="separate"/>
      </w:r>
      <w:r w:rsidR="00842D52">
        <w:rPr>
          <w:rStyle w:val="Hyperlink"/>
        </w:rPr>
        <w:t xml:space="preserve">6. System </w:t>
      </w:r>
      <w:r w:rsidR="00842D52">
        <w:rPr>
          <w:rStyle w:val="Hyperlink"/>
        </w:rPr>
        <w:t xml:space="preserve">Implementation and maintenance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_Toc256000028 \h </w:instrText>
      </w:r>
      <w:r>
        <w:fldChar w:fldCharType="separate"/>
      </w:r>
      <w:r w:rsidR="00842D52">
        <w:rPr>
          <w:rStyle w:val="Hyperlink"/>
        </w:rPr>
        <w:t>8</w:t>
      </w:r>
      <w:r>
        <w:fldChar w:fldCharType="end"/>
      </w:r>
    </w:p>
    <w:p w:rsidR="00A77B3E" w:rsidRDefault="00D7157A">
      <w:pPr>
        <w:pStyle w:val="TOC2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"_Toc256000029" </w:instrText>
      </w:r>
      <w:r>
        <w:fldChar w:fldCharType="separate"/>
      </w:r>
      <w:r w:rsidR="00842D52">
        <w:rPr>
          <w:rStyle w:val="Hyperlink"/>
        </w:rPr>
        <w:t xml:space="preserve">4. Phases of prototyping model.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_Toc256000029 \h </w:instrText>
      </w:r>
      <w:r>
        <w:fldChar w:fldCharType="separate"/>
      </w:r>
      <w:r w:rsidR="00842D52">
        <w:rPr>
          <w:rStyle w:val="Hyperlink"/>
        </w:rPr>
        <w:t>9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"_Toc256000030" </w:instrText>
      </w:r>
      <w:r>
        <w:fldChar w:fldCharType="separate"/>
      </w:r>
      <w:r w:rsidR="00842D52">
        <w:rPr>
          <w:rStyle w:val="Hyperlink"/>
        </w:rPr>
        <w:t xml:space="preserve">1. Identify information system requirement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_Toc256000030 \h </w:instrText>
      </w:r>
      <w:r>
        <w:fldChar w:fldCharType="separate"/>
      </w:r>
      <w:r w:rsidR="00842D52">
        <w:rPr>
          <w:rStyle w:val="Hyperlink"/>
        </w:rPr>
        <w:t>9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"_Toc256000031" </w:instrText>
      </w:r>
      <w:r>
        <w:fldChar w:fldCharType="separate"/>
      </w:r>
      <w:r w:rsidR="00842D52">
        <w:rPr>
          <w:rStyle w:val="Hyperlink"/>
        </w:rPr>
        <w:t xml:space="preserve">2. Develop an initial prototype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_Toc256000031 \h </w:instrText>
      </w:r>
      <w:r>
        <w:fldChar w:fldCharType="separate"/>
      </w:r>
      <w:r w:rsidR="00842D52">
        <w:rPr>
          <w:rStyle w:val="Hyperlink"/>
        </w:rPr>
        <w:t>9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"_Toc256000032" </w:instrText>
      </w:r>
      <w:r>
        <w:fldChar w:fldCharType="separate"/>
      </w:r>
      <w:r w:rsidR="00842D52">
        <w:rPr>
          <w:rStyle w:val="Hyperlink"/>
        </w:rPr>
        <w:t xml:space="preserve">3. Test and revise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_Toc256000032 \h </w:instrText>
      </w:r>
      <w:r>
        <w:fldChar w:fldCharType="separate"/>
      </w:r>
      <w:r w:rsidR="00842D52">
        <w:rPr>
          <w:rStyle w:val="Hyperlink"/>
        </w:rPr>
        <w:t>9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"_Toc256000033" </w:instrText>
      </w:r>
      <w:r>
        <w:fldChar w:fldCharType="separate"/>
      </w:r>
      <w:r w:rsidR="00842D52">
        <w:rPr>
          <w:rStyle w:val="Hyperlink"/>
        </w:rPr>
        <w:t xml:space="preserve">4. Obtain user signoff and approved prototype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_Toc256000033 \h </w:instrText>
      </w:r>
      <w:r>
        <w:fldChar w:fldCharType="separate"/>
      </w:r>
      <w:r w:rsidR="00842D52">
        <w:rPr>
          <w:rStyle w:val="Hyperlink"/>
        </w:rPr>
        <w:t>9</w:t>
      </w:r>
      <w:r>
        <w:fldChar w:fldCharType="end"/>
      </w:r>
    </w:p>
    <w:p w:rsidR="00A77B3E" w:rsidRDefault="00D7157A">
      <w:pPr>
        <w:pStyle w:val="TOC2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"_Toc256000034" </w:instrText>
      </w:r>
      <w:r>
        <w:fldChar w:fldCharType="separate"/>
      </w:r>
      <w:r w:rsidR="00842D52">
        <w:rPr>
          <w:rStyle w:val="Hyperlink"/>
        </w:rPr>
        <w:t>5. Incremental model stage</w:t>
      </w:r>
      <w:r w:rsidR="00842D52">
        <w:rPr>
          <w:rStyle w:val="Hyperlink"/>
        </w:rPr>
        <w:t xml:space="preserve">s.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_Toc256000034 \h </w:instrText>
      </w:r>
      <w:r>
        <w:fldChar w:fldCharType="separate"/>
      </w:r>
      <w:r w:rsidR="00842D52">
        <w:rPr>
          <w:rStyle w:val="Hyperlink"/>
        </w:rPr>
        <w:t>9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"_Toc256000035" </w:instrText>
      </w:r>
      <w:r>
        <w:fldChar w:fldCharType="separate"/>
      </w:r>
      <w:r w:rsidR="00842D52">
        <w:rPr>
          <w:rStyle w:val="Hyperlink"/>
        </w:rPr>
        <w:t xml:space="preserve">1. Requirement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_Toc256000035 \h </w:instrText>
      </w:r>
      <w:r>
        <w:fldChar w:fldCharType="separate"/>
      </w:r>
      <w:r w:rsidR="00842D52">
        <w:rPr>
          <w:rStyle w:val="Hyperlink"/>
        </w:rPr>
        <w:t>9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</w:instrText>
      </w:r>
      <w:r w:rsidR="00842D52">
        <w:rPr>
          <w:rStyle w:val="Hyperlink"/>
        </w:rPr>
        <w:instrText xml:space="preserve"> \l "_Toc256000036" </w:instrText>
      </w:r>
      <w:r>
        <w:fldChar w:fldCharType="separate"/>
      </w:r>
      <w:r w:rsidR="00842D52">
        <w:rPr>
          <w:rStyle w:val="Hyperlink"/>
        </w:rPr>
        <w:t xml:space="preserve">2. Design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_Toc256000036 \h </w:instrText>
      </w:r>
      <w:r>
        <w:fldChar w:fldCharType="separate"/>
      </w:r>
      <w:r w:rsidR="00842D52">
        <w:rPr>
          <w:rStyle w:val="Hyperlink"/>
        </w:rPr>
        <w:t>9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"_Toc256000037" </w:instrText>
      </w:r>
      <w:r>
        <w:fldChar w:fldCharType="separate"/>
      </w:r>
      <w:r w:rsidR="00842D52">
        <w:rPr>
          <w:rStyle w:val="Hyperlink"/>
        </w:rPr>
        <w:t xml:space="preserve">3. Implementation and unit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_Toc256000037 \h </w:instrText>
      </w:r>
      <w:r>
        <w:fldChar w:fldCharType="separate"/>
      </w:r>
      <w:r w:rsidR="00842D52">
        <w:rPr>
          <w:rStyle w:val="Hyperlink"/>
        </w:rPr>
        <w:t>9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"_Toc256000038" </w:instrText>
      </w:r>
      <w:r>
        <w:fldChar w:fldCharType="separate"/>
      </w:r>
      <w:r w:rsidR="00842D52">
        <w:rPr>
          <w:rStyle w:val="Hyperlink"/>
        </w:rPr>
        <w:t xml:space="preserve">4. Integration and system testing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_Toc256000038 \h </w:instrText>
      </w:r>
      <w:r>
        <w:fldChar w:fldCharType="separate"/>
      </w:r>
      <w:r w:rsidR="00842D52">
        <w:rPr>
          <w:rStyle w:val="Hyperlink"/>
        </w:rPr>
        <w:t>9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"_Toc256000039" </w:instrText>
      </w:r>
      <w:r>
        <w:fldChar w:fldCharType="separate"/>
      </w:r>
      <w:r w:rsidR="00842D52">
        <w:rPr>
          <w:rStyle w:val="Hyperlink"/>
        </w:rPr>
        <w:t xml:space="preserve">5. Operation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</w:instrText>
      </w:r>
      <w:r w:rsidR="00842D52">
        <w:rPr>
          <w:rStyle w:val="Hyperlink"/>
        </w:rPr>
        <w:instrText xml:space="preserve">0039 \h </w:instrText>
      </w:r>
      <w:r>
        <w:fldChar w:fldCharType="separate"/>
      </w:r>
      <w:r w:rsidR="00842D52">
        <w:rPr>
          <w:rStyle w:val="Hyperlink"/>
        </w:rPr>
        <w:t>9</w:t>
      </w:r>
      <w:r>
        <w:fldChar w:fldCharType="end"/>
      </w:r>
    </w:p>
    <w:p w:rsidR="00A77B3E" w:rsidRDefault="00D7157A">
      <w:pPr>
        <w:pStyle w:val="TOC2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"_Toc256000040" </w:instrText>
      </w:r>
      <w:r>
        <w:fldChar w:fldCharType="separate"/>
      </w:r>
      <w:r w:rsidR="00842D52">
        <w:rPr>
          <w:rStyle w:val="Hyperlink"/>
        </w:rPr>
        <w:t xml:space="preserve">6. System Development Life Cycle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_Toc256000040 \h </w:instrText>
      </w:r>
      <w:r>
        <w:fldChar w:fldCharType="separate"/>
      </w:r>
      <w:r w:rsidR="00842D52">
        <w:rPr>
          <w:rStyle w:val="Hyperlink"/>
        </w:rPr>
        <w:t>9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"_Toc256000041" </w:instrText>
      </w:r>
      <w:r>
        <w:fldChar w:fldCharType="separate"/>
      </w:r>
      <w:r w:rsidR="00842D52">
        <w:rPr>
          <w:rStyle w:val="Hyperlink"/>
        </w:rPr>
        <w:t xml:space="preserve">Phase 1 : Preliminary investigation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_Toc256000041 \h </w:instrText>
      </w:r>
      <w:r>
        <w:fldChar w:fldCharType="separate"/>
      </w:r>
      <w:r w:rsidR="00842D52">
        <w:rPr>
          <w:rStyle w:val="Hyperlink"/>
        </w:rPr>
        <w:t>9</w:t>
      </w:r>
      <w:r>
        <w:fldChar w:fldCharType="end"/>
      </w:r>
    </w:p>
    <w:p w:rsidR="00A77B3E" w:rsidRDefault="00D7157A">
      <w:pPr>
        <w:pStyle w:val="TOC4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"_Toc256000042" </w:instrText>
      </w:r>
      <w:r>
        <w:fldChar w:fldCharType="separate"/>
      </w:r>
      <w:r w:rsidR="00842D52">
        <w:rPr>
          <w:rStyle w:val="Hyperlink"/>
        </w:rPr>
        <w:t xml:space="preserve">1. Identification of problem 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_Toc256000042 \h </w:instrText>
      </w:r>
      <w:r>
        <w:fldChar w:fldCharType="separate"/>
      </w:r>
      <w:r w:rsidR="00842D52">
        <w:rPr>
          <w:rStyle w:val="Hyperlink"/>
        </w:rPr>
        <w:t>9</w:t>
      </w:r>
      <w:r>
        <w:fldChar w:fldCharType="end"/>
      </w:r>
    </w:p>
    <w:p w:rsidR="00A77B3E" w:rsidRDefault="00D7157A">
      <w:pPr>
        <w:pStyle w:val="TOC4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"_Toc256000043" </w:instrText>
      </w:r>
      <w:r>
        <w:fldChar w:fldCharType="separate"/>
      </w:r>
      <w:r w:rsidR="00842D52">
        <w:rPr>
          <w:rStyle w:val="Hyperlink"/>
        </w:rPr>
        <w:t xml:space="preserve">2. Identification of objectives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_Toc256000043 \h </w:instrText>
      </w:r>
      <w:r>
        <w:fldChar w:fldCharType="separate"/>
      </w:r>
      <w:r w:rsidR="00842D52">
        <w:rPr>
          <w:rStyle w:val="Hyperlink"/>
        </w:rPr>
        <w:t>9</w:t>
      </w:r>
      <w:r>
        <w:fldChar w:fldCharType="end"/>
      </w:r>
    </w:p>
    <w:p w:rsidR="00A77B3E" w:rsidRDefault="00D7157A">
      <w:pPr>
        <w:pStyle w:val="TOC4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</w:instrText>
      </w:r>
      <w:r w:rsidR="00842D52">
        <w:rPr>
          <w:rStyle w:val="Hyperlink"/>
        </w:rPr>
        <w:instrText xml:space="preserve">0044" </w:instrText>
      </w:r>
      <w:r>
        <w:fldChar w:fldCharType="separate"/>
      </w:r>
      <w:r w:rsidR="00842D52">
        <w:rPr>
          <w:rStyle w:val="Hyperlink"/>
        </w:rPr>
        <w:t xml:space="preserve">3. Delineation of Scope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_Toc256000044 \h </w:instrText>
      </w:r>
      <w:r>
        <w:fldChar w:fldCharType="separate"/>
      </w:r>
      <w:r w:rsidR="00842D52">
        <w:rPr>
          <w:rStyle w:val="Hyperlink"/>
        </w:rPr>
        <w:t>9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"_Toc256000045" </w:instrText>
      </w:r>
      <w:r>
        <w:fldChar w:fldCharType="separate"/>
      </w:r>
      <w:r w:rsidR="00842D52">
        <w:rPr>
          <w:rStyle w:val="Hyperlink"/>
        </w:rPr>
        <w:t xml:space="preserve">1. Functionality requirement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_Toc256000045 \h </w:instrText>
      </w:r>
      <w:r>
        <w:fldChar w:fldCharType="separate"/>
      </w:r>
      <w:r w:rsidR="00842D52">
        <w:rPr>
          <w:rStyle w:val="Hyperlink"/>
        </w:rPr>
        <w:t>9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lastRenderedPageBreak/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"_Toc256000046" </w:instrText>
      </w:r>
      <w:r>
        <w:fldChar w:fldCharType="separate"/>
      </w:r>
      <w:r w:rsidR="00842D52">
        <w:rPr>
          <w:rStyle w:val="Hyperlink"/>
        </w:rPr>
        <w:t xml:space="preserve">2. Data to be processed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_Toc256000046 \h </w:instrText>
      </w:r>
      <w:r>
        <w:fldChar w:fldCharType="separate"/>
      </w:r>
      <w:r w:rsidR="00842D52">
        <w:rPr>
          <w:rStyle w:val="Hyperlink"/>
        </w:rPr>
        <w:t>10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"_Toc256000047" </w:instrText>
      </w:r>
      <w:r>
        <w:fldChar w:fldCharType="separate"/>
      </w:r>
      <w:r w:rsidR="00842D52">
        <w:rPr>
          <w:rStyle w:val="Hyperlink"/>
        </w:rPr>
        <w:t xml:space="preserve">3. Control Requirement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</w:instrText>
      </w:r>
      <w:r w:rsidR="00842D52">
        <w:rPr>
          <w:rStyle w:val="Hyperlink"/>
        </w:rPr>
        <w:instrText xml:space="preserve">000047 \h </w:instrText>
      </w:r>
      <w:r>
        <w:fldChar w:fldCharType="separate"/>
      </w:r>
      <w:r w:rsidR="00842D52">
        <w:rPr>
          <w:rStyle w:val="Hyperlink"/>
        </w:rPr>
        <w:t>10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"_Toc256000048" </w:instrText>
      </w:r>
      <w:r>
        <w:fldChar w:fldCharType="separate"/>
      </w:r>
      <w:r w:rsidR="00842D52">
        <w:rPr>
          <w:rStyle w:val="Hyperlink"/>
        </w:rPr>
        <w:t xml:space="preserve">4. Performance requirement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_Toc256000048 \h </w:instrText>
      </w:r>
      <w:r>
        <w:fldChar w:fldCharType="separate"/>
      </w:r>
      <w:r w:rsidR="00842D52">
        <w:rPr>
          <w:rStyle w:val="Hyperlink"/>
        </w:rPr>
        <w:t>10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</w:instrText>
      </w:r>
      <w:r w:rsidR="00842D52">
        <w:rPr>
          <w:rStyle w:val="Hyperlink"/>
        </w:rPr>
        <w:instrText xml:space="preserve">"_Toc256000049" </w:instrText>
      </w:r>
      <w:r>
        <w:fldChar w:fldCharType="separate"/>
      </w:r>
      <w:r w:rsidR="00842D52">
        <w:rPr>
          <w:rStyle w:val="Hyperlink"/>
        </w:rPr>
        <w:t xml:space="preserve">5. Constraints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_Toc256000049 \h </w:instrText>
      </w:r>
      <w:r>
        <w:fldChar w:fldCharType="separate"/>
      </w:r>
      <w:r w:rsidR="00842D52">
        <w:rPr>
          <w:rStyle w:val="Hyperlink"/>
        </w:rPr>
        <w:t>10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"_Toc256000050" </w:instrText>
      </w:r>
      <w:r>
        <w:fldChar w:fldCharType="separate"/>
      </w:r>
      <w:r w:rsidR="00842D52">
        <w:rPr>
          <w:rStyle w:val="Hyperlink"/>
        </w:rPr>
        <w:t xml:space="preserve">6. Interface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_Toc256000050 \h </w:instrText>
      </w:r>
      <w:r>
        <w:fldChar w:fldCharType="separate"/>
      </w:r>
      <w:r w:rsidR="00842D52">
        <w:rPr>
          <w:rStyle w:val="Hyperlink"/>
        </w:rPr>
        <w:t>10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"_Toc256000051" </w:instrText>
      </w:r>
      <w:r>
        <w:fldChar w:fldCharType="separate"/>
      </w:r>
      <w:r w:rsidR="00842D52">
        <w:rPr>
          <w:rStyle w:val="Hyperlink"/>
        </w:rPr>
        <w:t xml:space="preserve">7. Reliability requirement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_Toc256000051 \h </w:instrText>
      </w:r>
      <w:r>
        <w:fldChar w:fldCharType="separate"/>
      </w:r>
      <w:r w:rsidR="00842D52">
        <w:rPr>
          <w:rStyle w:val="Hyperlink"/>
        </w:rPr>
        <w:t>10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"_Toc256000052" </w:instrText>
      </w:r>
      <w:r>
        <w:fldChar w:fldCharType="separate"/>
      </w:r>
      <w:r w:rsidR="00842D52">
        <w:rPr>
          <w:rStyle w:val="Hyperlink"/>
        </w:rPr>
        <w:t xml:space="preserve">Two Methods through scope of project is determined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_Toc256000052 \h </w:instrText>
      </w:r>
      <w:r>
        <w:fldChar w:fldCharType="separate"/>
      </w:r>
      <w:r w:rsidR="00842D52">
        <w:rPr>
          <w:rStyle w:val="Hyperlink"/>
        </w:rPr>
        <w:t>10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"_Toc256000053" </w:instrText>
      </w:r>
      <w:r>
        <w:fldChar w:fldCharType="separate"/>
      </w:r>
      <w:r w:rsidR="00842D52">
        <w:rPr>
          <w:rStyle w:val="Hyperlink"/>
        </w:rPr>
        <w:t xml:space="preserve">1. Reviewing Internal Documents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_Toc256000053 \h </w:instrText>
      </w:r>
      <w:r>
        <w:fldChar w:fldCharType="separate"/>
      </w:r>
      <w:r w:rsidR="00842D52">
        <w:rPr>
          <w:rStyle w:val="Hyperlink"/>
        </w:rPr>
        <w:t>10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</w:instrText>
      </w:r>
      <w:r w:rsidR="00842D52">
        <w:rPr>
          <w:rStyle w:val="Hyperlink"/>
        </w:rPr>
        <w:instrText xml:space="preserve">54" </w:instrText>
      </w:r>
      <w:r>
        <w:fldChar w:fldCharType="separate"/>
      </w:r>
      <w:r w:rsidR="00842D52">
        <w:rPr>
          <w:rStyle w:val="Hyperlink"/>
        </w:rPr>
        <w:t xml:space="preserve">2. Conduct Interview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_Toc256000054 \h </w:instrText>
      </w:r>
      <w:r>
        <w:fldChar w:fldCharType="separate"/>
      </w:r>
      <w:r w:rsidR="00842D52">
        <w:rPr>
          <w:rStyle w:val="Hyperlink"/>
        </w:rPr>
        <w:t>10</w:t>
      </w:r>
      <w:r>
        <w:fldChar w:fldCharType="end"/>
      </w:r>
    </w:p>
    <w:p w:rsidR="00A77B3E" w:rsidRDefault="00D7157A">
      <w:pPr>
        <w:pStyle w:val="TOC4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"_Toc256000055" </w:instrText>
      </w:r>
      <w:r>
        <w:fldChar w:fldCharType="separate"/>
      </w:r>
      <w:r w:rsidR="00842D52">
        <w:rPr>
          <w:rStyle w:val="Hyperlink"/>
        </w:rPr>
        <w:t xml:space="preserve">4. Feasibility study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_Toc256000055 \h </w:instrText>
      </w:r>
      <w:r>
        <w:fldChar w:fldCharType="separate"/>
      </w:r>
      <w:r w:rsidR="00842D52">
        <w:rPr>
          <w:rStyle w:val="Hyperlink"/>
        </w:rPr>
        <w:t>10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"_Toc256000056" </w:instrText>
      </w:r>
      <w:r>
        <w:fldChar w:fldCharType="separate"/>
      </w:r>
      <w:r w:rsidR="00842D52">
        <w:rPr>
          <w:rStyle w:val="Hyperlink"/>
        </w:rPr>
        <w:t xml:space="preserve">1. Technical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_Toc256000056 \h </w:instrText>
      </w:r>
      <w:r>
        <w:fldChar w:fldCharType="separate"/>
      </w:r>
      <w:r w:rsidR="00842D52">
        <w:rPr>
          <w:rStyle w:val="Hyperlink"/>
        </w:rPr>
        <w:t>10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"_Toc256000057" </w:instrText>
      </w:r>
      <w:r>
        <w:fldChar w:fldCharType="separate"/>
      </w:r>
      <w:r w:rsidR="00842D52">
        <w:rPr>
          <w:rStyle w:val="Hyperlink"/>
        </w:rPr>
        <w:t xml:space="preserve">2. Financial 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_Toc256000057 \h </w:instrText>
      </w:r>
      <w:r>
        <w:fldChar w:fldCharType="separate"/>
      </w:r>
      <w:r w:rsidR="00842D52">
        <w:rPr>
          <w:rStyle w:val="Hyperlink"/>
        </w:rPr>
        <w:t>10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"_Toc256000058" </w:instrText>
      </w:r>
      <w:r>
        <w:fldChar w:fldCharType="separate"/>
      </w:r>
      <w:r w:rsidR="00842D52">
        <w:rPr>
          <w:rStyle w:val="Hyperlink"/>
        </w:rPr>
        <w:t xml:space="preserve">3. Economic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_Toc256000058 \h </w:instrText>
      </w:r>
      <w:r>
        <w:fldChar w:fldCharType="separate"/>
      </w:r>
      <w:r w:rsidR="00842D52">
        <w:rPr>
          <w:rStyle w:val="Hyperlink"/>
        </w:rPr>
        <w:t>10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"_Toc256000059" </w:instrText>
      </w:r>
      <w:r>
        <w:fldChar w:fldCharType="separate"/>
      </w:r>
      <w:r w:rsidR="00842D52">
        <w:rPr>
          <w:rStyle w:val="Hyperlink"/>
        </w:rPr>
        <w:t xml:space="preserve">4. Schedule / Time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</w:instrText>
      </w:r>
      <w:r w:rsidR="00842D52">
        <w:rPr>
          <w:rStyle w:val="Hyperlink"/>
        </w:rPr>
        <w:instrText xml:space="preserve">Toc256000059 \h </w:instrText>
      </w:r>
      <w:r>
        <w:fldChar w:fldCharType="separate"/>
      </w:r>
      <w:r w:rsidR="00842D52">
        <w:rPr>
          <w:rStyle w:val="Hyperlink"/>
        </w:rPr>
        <w:t>10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"_Toc256000060" </w:instrText>
      </w:r>
      <w:r>
        <w:fldChar w:fldCharType="separate"/>
      </w:r>
      <w:r w:rsidR="00842D52">
        <w:rPr>
          <w:rStyle w:val="Hyperlink"/>
        </w:rPr>
        <w:t xml:space="preserve">5. Resource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_Toc256000060 \h </w:instrText>
      </w:r>
      <w:r>
        <w:fldChar w:fldCharType="separate"/>
      </w:r>
      <w:r w:rsidR="00842D52">
        <w:rPr>
          <w:rStyle w:val="Hyperlink"/>
        </w:rPr>
        <w:t>10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"_Toc256000061" </w:instrText>
      </w:r>
      <w:r>
        <w:fldChar w:fldCharType="separate"/>
      </w:r>
      <w:r w:rsidR="00842D52">
        <w:rPr>
          <w:rStyle w:val="Hyperlink"/>
        </w:rPr>
        <w:t xml:space="preserve">6. Operations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_Toc256000061 \h </w:instrText>
      </w:r>
      <w:r>
        <w:fldChar w:fldCharType="separate"/>
      </w:r>
      <w:r w:rsidR="00842D52">
        <w:rPr>
          <w:rStyle w:val="Hyperlink"/>
        </w:rPr>
        <w:t>10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"_Toc256000062" </w:instrText>
      </w:r>
      <w:r>
        <w:fldChar w:fldCharType="separate"/>
      </w:r>
      <w:r w:rsidR="00842D52">
        <w:rPr>
          <w:rStyle w:val="Hyperlink"/>
        </w:rPr>
        <w:t xml:space="preserve">7. Behaviour Related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_Toc256000062 \h </w:instrText>
      </w:r>
      <w:r>
        <w:fldChar w:fldCharType="separate"/>
      </w:r>
      <w:r w:rsidR="00842D52">
        <w:rPr>
          <w:rStyle w:val="Hyperlink"/>
        </w:rPr>
        <w:t>10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"_Toc256000063" </w:instrText>
      </w:r>
      <w:r>
        <w:fldChar w:fldCharType="separate"/>
      </w:r>
      <w:r w:rsidR="00842D52">
        <w:rPr>
          <w:rStyle w:val="Hyperlink"/>
        </w:rPr>
        <w:t xml:space="preserve">8. Legal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_Toc256000063 \h </w:instrText>
      </w:r>
      <w:r>
        <w:fldChar w:fldCharType="separate"/>
      </w:r>
      <w:r w:rsidR="00842D52">
        <w:rPr>
          <w:rStyle w:val="Hyperlink"/>
        </w:rPr>
        <w:t>10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"_Toc256000064" </w:instrText>
      </w:r>
      <w:r>
        <w:fldChar w:fldCharType="separate"/>
      </w:r>
      <w:r w:rsidR="00842D52">
        <w:rPr>
          <w:rStyle w:val="Hyperlink"/>
        </w:rPr>
        <w:t xml:space="preserve">Phase 2 : System Requirement Analysis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</w:instrText>
      </w:r>
      <w:r w:rsidR="00842D52">
        <w:rPr>
          <w:rStyle w:val="Hyperlink"/>
        </w:rPr>
        <w:instrText xml:space="preserve">F _Toc256000064 \h </w:instrText>
      </w:r>
      <w:r>
        <w:fldChar w:fldCharType="separate"/>
      </w:r>
      <w:r w:rsidR="00842D52">
        <w:rPr>
          <w:rStyle w:val="Hyperlink"/>
        </w:rPr>
        <w:t>11</w:t>
      </w:r>
      <w:r>
        <w:fldChar w:fldCharType="end"/>
      </w:r>
    </w:p>
    <w:p w:rsidR="00A77B3E" w:rsidRDefault="00D7157A">
      <w:pPr>
        <w:pStyle w:val="TOC4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"_Toc256000065" </w:instrText>
      </w:r>
      <w:r>
        <w:fldChar w:fldCharType="separate"/>
      </w:r>
      <w:r w:rsidR="00842D52">
        <w:rPr>
          <w:rStyle w:val="Hyperlink"/>
        </w:rPr>
        <w:t xml:space="preserve">1. Generic set of process for system requirement analysis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_Toc256000065 \h </w:instrText>
      </w:r>
      <w:r>
        <w:fldChar w:fldCharType="separate"/>
      </w:r>
      <w:r w:rsidR="00842D52">
        <w:rPr>
          <w:rStyle w:val="Hyperlink"/>
        </w:rPr>
        <w:t>11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"_Toc256000066" </w:instrText>
      </w:r>
      <w:r>
        <w:fldChar w:fldCharType="separate"/>
      </w:r>
      <w:r w:rsidR="00842D52">
        <w:rPr>
          <w:rStyle w:val="Hyperlink"/>
        </w:rPr>
        <w:t xml:space="preserve">1. Fact Finding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_Toc256000066 \h </w:instrText>
      </w:r>
      <w:r>
        <w:fldChar w:fldCharType="separate"/>
      </w:r>
      <w:r w:rsidR="00842D52">
        <w:rPr>
          <w:rStyle w:val="Hyperlink"/>
        </w:rPr>
        <w:t>11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"_Toc256000067" </w:instrText>
      </w:r>
      <w:r>
        <w:fldChar w:fldCharType="separate"/>
      </w:r>
      <w:r w:rsidR="00842D52">
        <w:rPr>
          <w:rStyle w:val="Hyperlink"/>
        </w:rPr>
        <w:t xml:space="preserve">1. Documentation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_Toc256000067 \h </w:instrText>
      </w:r>
      <w:r>
        <w:fldChar w:fldCharType="separate"/>
      </w:r>
      <w:r w:rsidR="00842D52">
        <w:rPr>
          <w:rStyle w:val="Hyperlink"/>
        </w:rPr>
        <w:t>11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"_Toc256000068" </w:instrText>
      </w:r>
      <w:r>
        <w:fldChar w:fldCharType="separate"/>
      </w:r>
      <w:r w:rsidR="00842D52">
        <w:rPr>
          <w:rStyle w:val="Hyperlink"/>
        </w:rPr>
        <w:t xml:space="preserve">2. Questionnaire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_Toc256000068 \h </w:instrText>
      </w:r>
      <w:r>
        <w:fldChar w:fldCharType="separate"/>
      </w:r>
      <w:r w:rsidR="00842D52">
        <w:rPr>
          <w:rStyle w:val="Hyperlink"/>
        </w:rPr>
        <w:t>11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"_Toc256000069" </w:instrText>
      </w:r>
      <w:r>
        <w:fldChar w:fldCharType="separate"/>
      </w:r>
      <w:r w:rsidR="00842D52">
        <w:rPr>
          <w:rStyle w:val="Hyperlink"/>
        </w:rPr>
        <w:t xml:space="preserve">3. Interviews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</w:instrText>
      </w:r>
      <w:r w:rsidR="00842D52">
        <w:rPr>
          <w:rStyle w:val="Hyperlink"/>
        </w:rPr>
        <w:instrText xml:space="preserve">PAGEREF _Toc256000069 \h </w:instrText>
      </w:r>
      <w:r>
        <w:fldChar w:fldCharType="separate"/>
      </w:r>
      <w:r w:rsidR="00842D52">
        <w:rPr>
          <w:rStyle w:val="Hyperlink"/>
        </w:rPr>
        <w:t>11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"_Toc256000070" </w:instrText>
      </w:r>
      <w:r>
        <w:fldChar w:fldCharType="separate"/>
      </w:r>
      <w:r w:rsidR="00842D52">
        <w:rPr>
          <w:rStyle w:val="Hyperlink"/>
        </w:rPr>
        <w:t xml:space="preserve">4. Observation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_Toc256000070 \h </w:instrText>
      </w:r>
      <w:r>
        <w:fldChar w:fldCharType="separate"/>
      </w:r>
      <w:r w:rsidR="00842D52">
        <w:rPr>
          <w:rStyle w:val="Hyperlink"/>
        </w:rPr>
        <w:t>11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"_Toc256000071" </w:instrText>
      </w:r>
      <w:r>
        <w:fldChar w:fldCharType="separate"/>
      </w:r>
      <w:r w:rsidR="00842D52">
        <w:rPr>
          <w:rStyle w:val="Hyperlink"/>
        </w:rPr>
        <w:t xml:space="preserve">2. Analysis of present system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_Toc256000071 \h </w:instrText>
      </w:r>
      <w:r>
        <w:fldChar w:fldCharType="separate"/>
      </w:r>
      <w:r w:rsidR="00842D52">
        <w:rPr>
          <w:rStyle w:val="Hyperlink"/>
        </w:rPr>
        <w:t>11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"_Toc256000072" </w:instrText>
      </w:r>
      <w:r>
        <w:fldChar w:fldCharType="separate"/>
      </w:r>
      <w:r w:rsidR="00842D52">
        <w:rPr>
          <w:rStyle w:val="Hyperlink"/>
        </w:rPr>
        <w:t xml:space="preserve">1. Reviewing historical aspects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_Toc256000072 \h </w:instrText>
      </w:r>
      <w:r>
        <w:fldChar w:fldCharType="separate"/>
      </w:r>
      <w:r w:rsidR="00842D52">
        <w:rPr>
          <w:rStyle w:val="Hyperlink"/>
        </w:rPr>
        <w:t>11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"_Toc256000073" </w:instrText>
      </w:r>
      <w:r>
        <w:fldChar w:fldCharType="separate"/>
      </w:r>
      <w:r w:rsidR="00842D52">
        <w:rPr>
          <w:rStyle w:val="Hyperlink"/>
        </w:rPr>
        <w:t xml:space="preserve">2. Analyse Inputs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_Toc256000073 \h </w:instrText>
      </w:r>
      <w:r>
        <w:fldChar w:fldCharType="separate"/>
      </w:r>
      <w:r w:rsidR="00842D52">
        <w:rPr>
          <w:rStyle w:val="Hyperlink"/>
        </w:rPr>
        <w:t>11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"_Toc256000074" </w:instrText>
      </w:r>
      <w:r>
        <w:fldChar w:fldCharType="separate"/>
      </w:r>
      <w:r w:rsidR="00842D52">
        <w:rPr>
          <w:rStyle w:val="Hyperlink"/>
        </w:rPr>
        <w:t>3. Reviewing</w:t>
      </w:r>
      <w:r w:rsidR="00842D52">
        <w:rPr>
          <w:rStyle w:val="Hyperlink"/>
        </w:rPr>
        <w:t xml:space="preserve"> data files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_Toc256000074 \h </w:instrText>
      </w:r>
      <w:r>
        <w:fldChar w:fldCharType="separate"/>
      </w:r>
      <w:r w:rsidR="00842D52">
        <w:rPr>
          <w:rStyle w:val="Hyperlink"/>
        </w:rPr>
        <w:t>11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"_Toc256000075" </w:instrText>
      </w:r>
      <w:r>
        <w:fldChar w:fldCharType="separate"/>
      </w:r>
      <w:r w:rsidR="00842D52">
        <w:rPr>
          <w:rStyle w:val="Hyperlink"/>
        </w:rPr>
        <w:t xml:space="preserve">4. Reviewing methods, procedures and data communications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_Toc256000075 \h </w:instrText>
      </w:r>
      <w:r>
        <w:fldChar w:fldCharType="separate"/>
      </w:r>
      <w:r w:rsidR="00842D52">
        <w:rPr>
          <w:rStyle w:val="Hyperlink"/>
        </w:rPr>
        <w:t>11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"_Toc256000076" </w:instrText>
      </w:r>
      <w:r>
        <w:fldChar w:fldCharType="separate"/>
      </w:r>
      <w:r w:rsidR="00842D52">
        <w:rPr>
          <w:rStyle w:val="Hyperlink"/>
        </w:rPr>
        <w:t xml:space="preserve">5. Analyse output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_Toc256000076 \h </w:instrText>
      </w:r>
      <w:r>
        <w:fldChar w:fldCharType="separate"/>
      </w:r>
      <w:r w:rsidR="00842D52">
        <w:rPr>
          <w:rStyle w:val="Hyperlink"/>
        </w:rPr>
        <w:t>11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"_Toc256000077" </w:instrText>
      </w:r>
      <w:r>
        <w:fldChar w:fldCharType="separate"/>
      </w:r>
      <w:r w:rsidR="00842D52">
        <w:rPr>
          <w:rStyle w:val="Hyperlink"/>
        </w:rPr>
        <w:t xml:space="preserve">6. Reviewing internal controls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</w:instrText>
      </w:r>
      <w:r w:rsidR="00842D52">
        <w:rPr>
          <w:rStyle w:val="Hyperlink"/>
        </w:rPr>
        <w:instrText xml:space="preserve">AGEREF _Toc256000077 \h </w:instrText>
      </w:r>
      <w:r>
        <w:fldChar w:fldCharType="separate"/>
      </w:r>
      <w:r w:rsidR="00842D52">
        <w:rPr>
          <w:rStyle w:val="Hyperlink"/>
        </w:rPr>
        <w:t>11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"_Toc256000078" </w:instrText>
      </w:r>
      <w:r>
        <w:fldChar w:fldCharType="separate"/>
      </w:r>
      <w:r w:rsidR="00842D52">
        <w:rPr>
          <w:rStyle w:val="Hyperlink"/>
        </w:rPr>
        <w:t xml:space="preserve">7. Modelling existing system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_Toc256000078 \h </w:instrText>
      </w:r>
      <w:r>
        <w:fldChar w:fldCharType="separate"/>
      </w:r>
      <w:r w:rsidR="00842D52">
        <w:rPr>
          <w:rStyle w:val="Hyperlink"/>
        </w:rPr>
        <w:t>11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"_Toc256000079" </w:instrText>
      </w:r>
      <w:r>
        <w:fldChar w:fldCharType="separate"/>
      </w:r>
      <w:r w:rsidR="00842D52">
        <w:rPr>
          <w:rStyle w:val="Hyperlink"/>
        </w:rPr>
        <w:t xml:space="preserve">8. Undertaking overall analysis of existing system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_Toc256000079 \h </w:instrText>
      </w:r>
      <w:r>
        <w:fldChar w:fldCharType="separate"/>
      </w:r>
      <w:r w:rsidR="00842D52">
        <w:rPr>
          <w:rStyle w:val="Hyperlink"/>
        </w:rPr>
        <w:t>11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</w:instrText>
      </w:r>
      <w:r w:rsidR="00842D52">
        <w:rPr>
          <w:rStyle w:val="Hyperlink"/>
        </w:rPr>
        <w:instrText xml:space="preserve">LINK \l "_Toc256000080" </w:instrText>
      </w:r>
      <w:r>
        <w:fldChar w:fldCharType="separate"/>
      </w:r>
      <w:r w:rsidR="00842D52">
        <w:rPr>
          <w:rStyle w:val="Hyperlink"/>
        </w:rPr>
        <w:t xml:space="preserve">3. System analysis of proposed system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_Toc256000080 \h </w:instrText>
      </w:r>
      <w:r>
        <w:fldChar w:fldCharType="separate"/>
      </w:r>
      <w:r w:rsidR="00842D52">
        <w:rPr>
          <w:rStyle w:val="Hyperlink"/>
        </w:rPr>
        <w:t>11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"_Toc256000081" </w:instrText>
      </w:r>
      <w:r>
        <w:fldChar w:fldCharType="separate"/>
      </w:r>
      <w:r w:rsidR="00842D52">
        <w:rPr>
          <w:rStyle w:val="Hyperlink"/>
        </w:rPr>
        <w:t xml:space="preserve">4. System Development Tools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_Toc256000081 \h </w:instrText>
      </w:r>
      <w:r>
        <w:fldChar w:fldCharType="separate"/>
      </w:r>
      <w:r w:rsidR="00842D52">
        <w:rPr>
          <w:rStyle w:val="Hyperlink"/>
        </w:rPr>
        <w:t>12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"_Toc256000082" </w:instrText>
      </w:r>
      <w:r>
        <w:fldChar w:fldCharType="separate"/>
      </w:r>
      <w:r w:rsidR="00842D52">
        <w:rPr>
          <w:rStyle w:val="Hyperlink"/>
        </w:rPr>
        <w:t xml:space="preserve">1. Category of major tools for system development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_Toc256000082 \h </w:instrText>
      </w:r>
      <w:r>
        <w:fldChar w:fldCharType="separate"/>
      </w:r>
      <w:r w:rsidR="00842D52">
        <w:rPr>
          <w:rStyle w:val="Hyperlink"/>
        </w:rPr>
        <w:t>12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</w:instrText>
      </w:r>
      <w:r w:rsidR="00842D52">
        <w:rPr>
          <w:rStyle w:val="Hyperlink"/>
        </w:rPr>
        <w:instrText xml:space="preserve">NK \l "_Toc256000083" </w:instrText>
      </w:r>
      <w:r>
        <w:fldChar w:fldCharType="separate"/>
      </w:r>
      <w:r w:rsidR="00842D52">
        <w:rPr>
          <w:rStyle w:val="Hyperlink"/>
        </w:rPr>
        <w:t xml:space="preserve">1. System component and flow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_Toc256000083 \h </w:instrText>
      </w:r>
      <w:r>
        <w:fldChar w:fldCharType="separate"/>
      </w:r>
      <w:r w:rsidR="00842D52">
        <w:rPr>
          <w:rStyle w:val="Hyperlink"/>
        </w:rPr>
        <w:t>12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"_Toc256000084" </w:instrText>
      </w:r>
      <w:r>
        <w:fldChar w:fldCharType="separate"/>
      </w:r>
      <w:r w:rsidR="00842D52">
        <w:rPr>
          <w:rStyle w:val="Hyperlink"/>
        </w:rPr>
        <w:t xml:space="preserve">2. User interface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_Toc256000084 \h </w:instrText>
      </w:r>
      <w:r>
        <w:fldChar w:fldCharType="separate"/>
      </w:r>
      <w:r w:rsidR="00842D52">
        <w:rPr>
          <w:rStyle w:val="Hyperlink"/>
        </w:rPr>
        <w:t>12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"_Toc256000085" </w:instrText>
      </w:r>
      <w:r>
        <w:fldChar w:fldCharType="separate"/>
      </w:r>
      <w:r w:rsidR="00842D52">
        <w:rPr>
          <w:rStyle w:val="Hyperlink"/>
        </w:rPr>
        <w:t xml:space="preserve">3. Data attributes and relationship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_Toc256000085 \h </w:instrText>
      </w:r>
      <w:r>
        <w:fldChar w:fldCharType="separate"/>
      </w:r>
      <w:r w:rsidR="00842D52">
        <w:rPr>
          <w:rStyle w:val="Hyperlink"/>
        </w:rPr>
        <w:t>12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"_Toc256000086" </w:instrText>
      </w:r>
      <w:r>
        <w:fldChar w:fldCharType="separate"/>
      </w:r>
      <w:r w:rsidR="00842D52">
        <w:rPr>
          <w:rStyle w:val="Hyperlink"/>
        </w:rPr>
        <w:t>4. Detailed syst</w:t>
      </w:r>
      <w:r w:rsidR="00842D52">
        <w:rPr>
          <w:rStyle w:val="Hyperlink"/>
        </w:rPr>
        <w:t xml:space="preserve">em processes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_Toc256000086 \h </w:instrText>
      </w:r>
      <w:r>
        <w:fldChar w:fldCharType="separate"/>
      </w:r>
      <w:r w:rsidR="00842D52">
        <w:rPr>
          <w:rStyle w:val="Hyperlink"/>
        </w:rPr>
        <w:t>12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"_Toc256000087" </w:instrText>
      </w:r>
      <w:r>
        <w:fldChar w:fldCharType="separate"/>
      </w:r>
      <w:r w:rsidR="00842D52">
        <w:rPr>
          <w:rStyle w:val="Hyperlink"/>
        </w:rPr>
        <w:t xml:space="preserve">2. Set of prominent tools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_Toc256000087 \h </w:instrText>
      </w:r>
      <w:r>
        <w:fldChar w:fldCharType="separate"/>
      </w:r>
      <w:r w:rsidR="00842D52">
        <w:rPr>
          <w:rStyle w:val="Hyperlink"/>
        </w:rPr>
        <w:t>12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"_Toc256000088" </w:instrText>
      </w:r>
      <w:r>
        <w:fldChar w:fldCharType="separate"/>
      </w:r>
      <w:r w:rsidR="00842D52">
        <w:rPr>
          <w:rStyle w:val="Hyperlink"/>
        </w:rPr>
        <w:t xml:space="preserve">1. Structured English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_Toc256000088 \h </w:instrText>
      </w:r>
      <w:r>
        <w:fldChar w:fldCharType="separate"/>
      </w:r>
      <w:r w:rsidR="00842D52">
        <w:rPr>
          <w:rStyle w:val="Hyperlink"/>
        </w:rPr>
        <w:t>12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"_Toc256000089" </w:instrText>
      </w:r>
      <w:r>
        <w:fldChar w:fldCharType="separate"/>
      </w:r>
      <w:r w:rsidR="00842D52">
        <w:rPr>
          <w:rStyle w:val="Hyperlink"/>
        </w:rPr>
        <w:t xml:space="preserve">2. Flow charts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_Toc256000089 \h </w:instrText>
      </w:r>
      <w:r>
        <w:fldChar w:fldCharType="separate"/>
      </w:r>
      <w:r w:rsidR="00842D52">
        <w:rPr>
          <w:rStyle w:val="Hyperlink"/>
        </w:rPr>
        <w:t>12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"_Toc256000090" </w:instrText>
      </w:r>
      <w:r>
        <w:fldChar w:fldCharType="separate"/>
      </w:r>
      <w:r w:rsidR="00842D52">
        <w:rPr>
          <w:rStyle w:val="Hyperlink"/>
        </w:rPr>
        <w:t xml:space="preserve">3. Data Flow Diagrams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_Toc256000090 \h </w:instrText>
      </w:r>
      <w:r>
        <w:fldChar w:fldCharType="separate"/>
      </w:r>
      <w:r w:rsidR="00842D52">
        <w:rPr>
          <w:rStyle w:val="Hyperlink"/>
        </w:rPr>
        <w:t>12</w:t>
      </w:r>
      <w:r>
        <w:fldChar w:fldCharType="end"/>
      </w:r>
    </w:p>
    <w:p w:rsidR="00A77B3E" w:rsidRDefault="00D7157A">
      <w:pPr>
        <w:pStyle w:val="TOC8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"_Toc256000091" </w:instrText>
      </w:r>
      <w:r>
        <w:fldChar w:fldCharType="separate"/>
      </w:r>
      <w:r w:rsidR="00842D52">
        <w:rPr>
          <w:rStyle w:val="Hyperlink"/>
        </w:rPr>
        <w:t xml:space="preserve">1. Data source and destination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_Toc256000091 \h </w:instrText>
      </w:r>
      <w:r>
        <w:fldChar w:fldCharType="separate"/>
      </w:r>
      <w:r w:rsidR="00842D52">
        <w:rPr>
          <w:rStyle w:val="Hyperlink"/>
        </w:rPr>
        <w:t>12</w:t>
      </w:r>
      <w:r>
        <w:fldChar w:fldCharType="end"/>
      </w:r>
    </w:p>
    <w:p w:rsidR="00A77B3E" w:rsidRDefault="00D7157A">
      <w:pPr>
        <w:pStyle w:val="TOC8"/>
        <w:tabs>
          <w:tab w:val="right" w:leader="dot" w:pos="8640"/>
        </w:tabs>
      </w:pPr>
      <w:r>
        <w:lastRenderedPageBreak/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"_Toc256000092" </w:instrText>
      </w:r>
      <w:r>
        <w:fldChar w:fldCharType="separate"/>
      </w:r>
      <w:r w:rsidR="00842D52">
        <w:rPr>
          <w:rStyle w:val="Hyperlink"/>
        </w:rPr>
        <w:t xml:space="preserve">2. Data Flows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_Toc256000092 \h </w:instrText>
      </w:r>
      <w:r>
        <w:fldChar w:fldCharType="separate"/>
      </w:r>
      <w:r w:rsidR="00842D52">
        <w:rPr>
          <w:rStyle w:val="Hyperlink"/>
        </w:rPr>
        <w:t>12</w:t>
      </w:r>
      <w:r>
        <w:fldChar w:fldCharType="end"/>
      </w:r>
    </w:p>
    <w:p w:rsidR="00A77B3E" w:rsidRDefault="00D7157A">
      <w:pPr>
        <w:pStyle w:val="TOC8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"_Toc256000093" </w:instrText>
      </w:r>
      <w:r>
        <w:fldChar w:fldCharType="separate"/>
      </w:r>
      <w:r w:rsidR="00842D52">
        <w:rPr>
          <w:rStyle w:val="Hyperlink"/>
        </w:rPr>
        <w:t xml:space="preserve">3. Transformation process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_Toc256000093 \h </w:instrText>
      </w:r>
      <w:r>
        <w:fldChar w:fldCharType="separate"/>
      </w:r>
      <w:r w:rsidR="00842D52">
        <w:rPr>
          <w:rStyle w:val="Hyperlink"/>
        </w:rPr>
        <w:t>12</w:t>
      </w:r>
      <w:r>
        <w:fldChar w:fldCharType="end"/>
      </w:r>
    </w:p>
    <w:p w:rsidR="00A77B3E" w:rsidRDefault="00D7157A">
      <w:pPr>
        <w:pStyle w:val="TOC8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"_Toc256000094" </w:instrText>
      </w:r>
      <w:r>
        <w:fldChar w:fldCharType="separate"/>
      </w:r>
      <w:r w:rsidR="00842D52">
        <w:rPr>
          <w:rStyle w:val="Hyperlink"/>
        </w:rPr>
        <w:t xml:space="preserve">4. Data stores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_Toc256000094 \h </w:instrText>
      </w:r>
      <w:r>
        <w:fldChar w:fldCharType="separate"/>
      </w:r>
      <w:r w:rsidR="00842D52">
        <w:rPr>
          <w:rStyle w:val="Hyperlink"/>
        </w:rPr>
        <w:t>12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"_Toc256000095" </w:instrText>
      </w:r>
      <w:r>
        <w:fldChar w:fldCharType="separate"/>
      </w:r>
      <w:r w:rsidR="00842D52">
        <w:rPr>
          <w:rStyle w:val="Hyperlink"/>
        </w:rPr>
        <w:t xml:space="preserve">4. Decision tree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_Toc256000095 \h </w:instrText>
      </w:r>
      <w:r>
        <w:fldChar w:fldCharType="separate"/>
      </w:r>
      <w:r w:rsidR="00842D52">
        <w:rPr>
          <w:rStyle w:val="Hyperlink"/>
        </w:rPr>
        <w:t>12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"_Toc256000096" </w:instrText>
      </w:r>
      <w:r>
        <w:fldChar w:fldCharType="separate"/>
      </w:r>
      <w:r w:rsidR="00842D52">
        <w:rPr>
          <w:rStyle w:val="Hyperlink"/>
        </w:rPr>
        <w:t xml:space="preserve">5. Decision </w:t>
      </w:r>
      <w:r w:rsidR="00842D52">
        <w:rPr>
          <w:rStyle w:val="Hyperlink"/>
        </w:rPr>
        <w:t xml:space="preserve">table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_Toc256000096 \h </w:instrText>
      </w:r>
      <w:r>
        <w:fldChar w:fldCharType="separate"/>
      </w:r>
      <w:r w:rsidR="00842D52">
        <w:rPr>
          <w:rStyle w:val="Hyperlink"/>
        </w:rPr>
        <w:t>12</w:t>
      </w:r>
      <w:r>
        <w:fldChar w:fldCharType="end"/>
      </w:r>
    </w:p>
    <w:p w:rsidR="00A77B3E" w:rsidRDefault="00D7157A">
      <w:pPr>
        <w:pStyle w:val="TOC8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"_Toc256000097" </w:instrText>
      </w:r>
      <w:r>
        <w:fldChar w:fldCharType="separate"/>
      </w:r>
      <w:r w:rsidR="00842D52">
        <w:rPr>
          <w:rStyle w:val="Hyperlink"/>
        </w:rPr>
        <w:t xml:space="preserve">1. Condition Stub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_Toc256000097 \h </w:instrText>
      </w:r>
      <w:r>
        <w:fldChar w:fldCharType="separate"/>
      </w:r>
      <w:r w:rsidR="00842D52">
        <w:rPr>
          <w:rStyle w:val="Hyperlink"/>
        </w:rPr>
        <w:t>12</w:t>
      </w:r>
      <w:r>
        <w:fldChar w:fldCharType="end"/>
      </w:r>
    </w:p>
    <w:p w:rsidR="00A77B3E" w:rsidRDefault="00D7157A">
      <w:pPr>
        <w:pStyle w:val="TOC8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</w:instrText>
      </w:r>
      <w:r w:rsidR="00842D52">
        <w:rPr>
          <w:rStyle w:val="Hyperlink"/>
        </w:rPr>
        <w:instrText xml:space="preserve">YPERLINK \l "_Toc256000098" </w:instrText>
      </w:r>
      <w:r>
        <w:fldChar w:fldCharType="separate"/>
      </w:r>
      <w:r w:rsidR="00842D52">
        <w:rPr>
          <w:rStyle w:val="Hyperlink"/>
        </w:rPr>
        <w:t xml:space="preserve">2. Action Stub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_Toc256000098 \h </w:instrText>
      </w:r>
      <w:r>
        <w:fldChar w:fldCharType="separate"/>
      </w:r>
      <w:r w:rsidR="00842D52">
        <w:rPr>
          <w:rStyle w:val="Hyperlink"/>
        </w:rPr>
        <w:t>12</w:t>
      </w:r>
      <w:r>
        <w:fldChar w:fldCharType="end"/>
      </w:r>
    </w:p>
    <w:p w:rsidR="00A77B3E" w:rsidRDefault="00D7157A">
      <w:pPr>
        <w:pStyle w:val="TOC8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"_Toc256000099" </w:instrText>
      </w:r>
      <w:r>
        <w:fldChar w:fldCharType="separate"/>
      </w:r>
      <w:r w:rsidR="00842D52">
        <w:rPr>
          <w:rStyle w:val="Hyperlink"/>
        </w:rPr>
        <w:t xml:space="preserve">3. Condition Entries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_Toc256000099 \h </w:instrText>
      </w:r>
      <w:r>
        <w:fldChar w:fldCharType="separate"/>
      </w:r>
      <w:r w:rsidR="00842D52">
        <w:rPr>
          <w:rStyle w:val="Hyperlink"/>
        </w:rPr>
        <w:t>13</w:t>
      </w:r>
      <w:r>
        <w:fldChar w:fldCharType="end"/>
      </w:r>
    </w:p>
    <w:p w:rsidR="00A77B3E" w:rsidRDefault="00D7157A">
      <w:pPr>
        <w:pStyle w:val="TOC8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"_Toc256000100" </w:instrText>
      </w:r>
      <w:r>
        <w:fldChar w:fldCharType="separate"/>
      </w:r>
      <w:r w:rsidR="00842D52">
        <w:rPr>
          <w:rStyle w:val="Hyperlink"/>
        </w:rPr>
        <w:t xml:space="preserve">4. Action entries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_Toc256000100 \h </w:instrText>
      </w:r>
      <w:r>
        <w:fldChar w:fldCharType="separate"/>
      </w:r>
      <w:r w:rsidR="00842D52">
        <w:rPr>
          <w:rStyle w:val="Hyperlink"/>
        </w:rPr>
        <w:t>13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"_Toc256000101" </w:instrText>
      </w:r>
      <w:r>
        <w:fldChar w:fldCharType="separate"/>
      </w:r>
      <w:r w:rsidR="00842D52">
        <w:rPr>
          <w:rStyle w:val="Hyperlink"/>
        </w:rPr>
        <w:t xml:space="preserve">6. CASE Tools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_Toc256000101 \h </w:instrText>
      </w:r>
      <w:r>
        <w:fldChar w:fldCharType="separate"/>
      </w:r>
      <w:r w:rsidR="00842D52">
        <w:rPr>
          <w:rStyle w:val="Hyperlink"/>
        </w:rPr>
        <w:t>13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"_Toc256000102" </w:instrText>
      </w:r>
      <w:r>
        <w:fldChar w:fldCharType="separate"/>
      </w:r>
      <w:r w:rsidR="00842D52">
        <w:rPr>
          <w:rStyle w:val="Hyperlink"/>
        </w:rPr>
        <w:t xml:space="preserve">7. System component matrix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_Toc256000102 \h </w:instrText>
      </w:r>
      <w:r>
        <w:fldChar w:fldCharType="separate"/>
      </w:r>
      <w:r w:rsidR="00842D52">
        <w:rPr>
          <w:rStyle w:val="Hyperlink"/>
        </w:rPr>
        <w:t>13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"_Toc256000103" </w:instrText>
      </w:r>
      <w:r>
        <w:fldChar w:fldCharType="separate"/>
      </w:r>
      <w:r w:rsidR="00842D52">
        <w:rPr>
          <w:rStyle w:val="Hyperlink"/>
        </w:rPr>
        <w:t xml:space="preserve">8. Data dictionary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_Toc256000103 \h </w:instrText>
      </w:r>
      <w:r>
        <w:fldChar w:fldCharType="separate"/>
      </w:r>
      <w:r w:rsidR="00842D52">
        <w:rPr>
          <w:rStyle w:val="Hyperlink"/>
        </w:rPr>
        <w:t>13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"_Toc256000104" </w:instrText>
      </w:r>
      <w:r>
        <w:fldChar w:fldCharType="separate"/>
      </w:r>
      <w:r w:rsidR="00842D52">
        <w:rPr>
          <w:rStyle w:val="Hyperlink"/>
        </w:rPr>
        <w:t xml:space="preserve">9. User interface layouts and forms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_Toc256000104 \h </w:instrText>
      </w:r>
      <w:r>
        <w:fldChar w:fldCharType="separate"/>
      </w:r>
      <w:r w:rsidR="00842D52">
        <w:rPr>
          <w:rStyle w:val="Hyperlink"/>
        </w:rPr>
        <w:t>13</w:t>
      </w:r>
      <w:r>
        <w:fldChar w:fldCharType="end"/>
      </w:r>
    </w:p>
    <w:p w:rsidR="00A77B3E" w:rsidRDefault="00D7157A">
      <w:pPr>
        <w:pStyle w:val="TOC8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"_Toc256000105" </w:instrText>
      </w:r>
      <w:r>
        <w:fldChar w:fldCharType="separate"/>
      </w:r>
      <w:r w:rsidR="00842D52">
        <w:rPr>
          <w:rStyle w:val="Hyperlink"/>
        </w:rPr>
        <w:t xml:space="preserve">1. Layout form and screen generator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_Toc256000105 \h </w:instrText>
      </w:r>
      <w:r>
        <w:fldChar w:fldCharType="separate"/>
      </w:r>
      <w:r w:rsidR="00842D52">
        <w:rPr>
          <w:rStyle w:val="Hyperlink"/>
        </w:rPr>
        <w:t>13</w:t>
      </w:r>
      <w:r>
        <w:fldChar w:fldCharType="end"/>
      </w:r>
    </w:p>
    <w:p w:rsidR="00A77B3E" w:rsidRDefault="00D7157A">
      <w:pPr>
        <w:pStyle w:val="TOC8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</w:instrText>
      </w:r>
      <w:r w:rsidR="00842D52">
        <w:rPr>
          <w:rStyle w:val="Hyperlink"/>
        </w:rPr>
        <w:instrText xml:space="preserve">000106" </w:instrText>
      </w:r>
      <w:r>
        <w:fldChar w:fldCharType="separate"/>
      </w:r>
      <w:r w:rsidR="00842D52">
        <w:rPr>
          <w:rStyle w:val="Hyperlink"/>
        </w:rPr>
        <w:t xml:space="preserve">2. Menu generator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_Toc256000106 \h </w:instrText>
      </w:r>
      <w:r>
        <w:fldChar w:fldCharType="separate"/>
      </w:r>
      <w:r w:rsidR="00842D52">
        <w:rPr>
          <w:rStyle w:val="Hyperlink"/>
        </w:rPr>
        <w:t>13</w:t>
      </w:r>
      <w:r>
        <w:fldChar w:fldCharType="end"/>
      </w:r>
    </w:p>
    <w:p w:rsidR="00A77B3E" w:rsidRDefault="00D7157A">
      <w:pPr>
        <w:pStyle w:val="TOC8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"_Toc256000107" </w:instrText>
      </w:r>
      <w:r>
        <w:fldChar w:fldCharType="separate"/>
      </w:r>
      <w:r w:rsidR="00842D52">
        <w:rPr>
          <w:rStyle w:val="Hyperlink"/>
        </w:rPr>
        <w:t xml:space="preserve">3. Report Generator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_Toc256000107 \h </w:instrText>
      </w:r>
      <w:r>
        <w:fldChar w:fldCharType="separate"/>
      </w:r>
      <w:r w:rsidR="00842D52">
        <w:rPr>
          <w:rStyle w:val="Hyperlink"/>
        </w:rPr>
        <w:t>13</w:t>
      </w:r>
      <w:r>
        <w:fldChar w:fldCharType="end"/>
      </w:r>
    </w:p>
    <w:p w:rsidR="00A77B3E" w:rsidRDefault="00D7157A">
      <w:pPr>
        <w:pStyle w:val="TOC8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"_Toc256000108" </w:instrText>
      </w:r>
      <w:r>
        <w:fldChar w:fldCharType="separate"/>
      </w:r>
      <w:r w:rsidR="00842D52">
        <w:rPr>
          <w:rStyle w:val="Hyperlink"/>
        </w:rPr>
        <w:t xml:space="preserve">4. Code generator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_Toc256000108 \h </w:instrText>
      </w:r>
      <w:r>
        <w:fldChar w:fldCharType="separate"/>
      </w:r>
      <w:r w:rsidR="00842D52">
        <w:rPr>
          <w:rStyle w:val="Hyperlink"/>
        </w:rPr>
        <w:t>13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"_Toc256000109" </w:instrText>
      </w:r>
      <w:r>
        <w:fldChar w:fldCharType="separate"/>
      </w:r>
      <w:r w:rsidR="00842D52">
        <w:rPr>
          <w:rStyle w:val="Hyperlink"/>
        </w:rPr>
        <w:t xml:space="preserve">5. System specification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_Toc256000109 \h </w:instrText>
      </w:r>
      <w:r>
        <w:fldChar w:fldCharType="separate"/>
      </w:r>
      <w:r w:rsidR="00842D52">
        <w:rPr>
          <w:rStyle w:val="Hyperlink"/>
        </w:rPr>
        <w:t>13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"_Toc256000110" </w:instrText>
      </w:r>
      <w:r>
        <w:fldChar w:fldCharType="separate"/>
      </w:r>
      <w:r w:rsidR="00842D52">
        <w:rPr>
          <w:rStyle w:val="Hyperlink"/>
        </w:rPr>
        <w:t xml:space="preserve">1. SRS Contents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_Toc256000110 \h </w:instrText>
      </w:r>
      <w:r>
        <w:fldChar w:fldCharType="separate"/>
      </w:r>
      <w:r w:rsidR="00842D52">
        <w:rPr>
          <w:rStyle w:val="Hyperlink"/>
        </w:rPr>
        <w:t>13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"_Toc256000111" </w:instrText>
      </w:r>
      <w:r>
        <w:fldChar w:fldCharType="separate"/>
      </w:r>
      <w:r w:rsidR="00842D52">
        <w:rPr>
          <w:rStyle w:val="Hyperlink"/>
        </w:rPr>
        <w:t xml:space="preserve">1. Introduction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_Toc256000111 \h </w:instrText>
      </w:r>
      <w:r>
        <w:fldChar w:fldCharType="separate"/>
      </w:r>
      <w:r w:rsidR="00842D52">
        <w:rPr>
          <w:rStyle w:val="Hyperlink"/>
        </w:rPr>
        <w:t>13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"_Toc256000112" </w:instrText>
      </w:r>
      <w:r>
        <w:fldChar w:fldCharType="separate"/>
      </w:r>
      <w:r w:rsidR="00842D52">
        <w:rPr>
          <w:rStyle w:val="Hyperlink"/>
        </w:rPr>
        <w:t xml:space="preserve">2. Information Description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_Toc256000112 \h </w:instrText>
      </w:r>
      <w:r>
        <w:fldChar w:fldCharType="separate"/>
      </w:r>
      <w:r w:rsidR="00842D52">
        <w:rPr>
          <w:rStyle w:val="Hyperlink"/>
        </w:rPr>
        <w:t>13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"_Toc256000113" </w:instrText>
      </w:r>
      <w:r>
        <w:fldChar w:fldCharType="separate"/>
      </w:r>
      <w:r w:rsidR="00842D52">
        <w:rPr>
          <w:rStyle w:val="Hyperlink"/>
        </w:rPr>
        <w:t xml:space="preserve">3. Functional Description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_Toc256000113 \h </w:instrText>
      </w:r>
      <w:r>
        <w:fldChar w:fldCharType="separate"/>
      </w:r>
      <w:r w:rsidR="00842D52">
        <w:rPr>
          <w:rStyle w:val="Hyperlink"/>
        </w:rPr>
        <w:t>13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"_Toc256000114" </w:instrText>
      </w:r>
      <w:r>
        <w:fldChar w:fldCharType="separate"/>
      </w:r>
      <w:r w:rsidR="00842D52">
        <w:rPr>
          <w:rStyle w:val="Hyperlink"/>
        </w:rPr>
        <w:t xml:space="preserve">4. Behavioural Description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_Toc256000114 \</w:instrText>
      </w:r>
      <w:r w:rsidR="00842D52">
        <w:rPr>
          <w:rStyle w:val="Hyperlink"/>
        </w:rPr>
        <w:instrText xml:space="preserve">h </w:instrText>
      </w:r>
      <w:r>
        <w:fldChar w:fldCharType="separate"/>
      </w:r>
      <w:r w:rsidR="00842D52">
        <w:rPr>
          <w:rStyle w:val="Hyperlink"/>
        </w:rPr>
        <w:t>13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"_Toc256000115" </w:instrText>
      </w:r>
      <w:r>
        <w:fldChar w:fldCharType="separate"/>
      </w:r>
      <w:r w:rsidR="00842D52">
        <w:rPr>
          <w:rStyle w:val="Hyperlink"/>
        </w:rPr>
        <w:t xml:space="preserve">5. Validation Criteria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_Toc256000115 \h </w:instrText>
      </w:r>
      <w:r>
        <w:fldChar w:fldCharType="separate"/>
      </w:r>
      <w:r w:rsidR="00842D52">
        <w:rPr>
          <w:rStyle w:val="Hyperlink"/>
        </w:rPr>
        <w:t>13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</w:instrText>
      </w:r>
      <w:r w:rsidR="00842D52">
        <w:rPr>
          <w:rStyle w:val="Hyperlink"/>
        </w:rPr>
        <w:instrText xml:space="preserve">16" </w:instrText>
      </w:r>
      <w:r>
        <w:fldChar w:fldCharType="separate"/>
      </w:r>
      <w:r w:rsidR="00842D52">
        <w:rPr>
          <w:rStyle w:val="Hyperlink"/>
        </w:rPr>
        <w:t xml:space="preserve">6. Appendices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_Toc256000116 \h </w:instrText>
      </w:r>
      <w:r>
        <w:fldChar w:fldCharType="separate"/>
      </w:r>
      <w:r w:rsidR="00842D52">
        <w:rPr>
          <w:rStyle w:val="Hyperlink"/>
        </w:rPr>
        <w:t>13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"_Toc256000117" </w:instrText>
      </w:r>
      <w:r>
        <w:fldChar w:fldCharType="separate"/>
      </w:r>
      <w:r w:rsidR="00842D52">
        <w:rPr>
          <w:rStyle w:val="Hyperlink"/>
        </w:rPr>
        <w:t xml:space="preserve">7. SRS Review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_Toc256000117 \h </w:instrText>
      </w:r>
      <w:r>
        <w:fldChar w:fldCharType="separate"/>
      </w:r>
      <w:r w:rsidR="00842D52">
        <w:rPr>
          <w:rStyle w:val="Hyperlink"/>
        </w:rPr>
        <w:t>14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"_Toc256000118" </w:instrText>
      </w:r>
      <w:r>
        <w:fldChar w:fldCharType="separate"/>
      </w:r>
      <w:r w:rsidR="00842D52">
        <w:rPr>
          <w:rStyle w:val="Hyperlink"/>
        </w:rPr>
        <w:t xml:space="preserve">6. Roles involved in SDLC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_Toc256000118 \h </w:instrText>
      </w:r>
      <w:r>
        <w:fldChar w:fldCharType="separate"/>
      </w:r>
      <w:r w:rsidR="00842D52">
        <w:rPr>
          <w:rStyle w:val="Hyperlink"/>
        </w:rPr>
        <w:t>14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"_Toc256000119" </w:instrText>
      </w:r>
      <w:r>
        <w:fldChar w:fldCharType="separate"/>
      </w:r>
      <w:r w:rsidR="00842D52">
        <w:rPr>
          <w:rStyle w:val="Hyperlink"/>
        </w:rPr>
        <w:t xml:space="preserve">1. Steering Committee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_Toc256000119 \h </w:instrText>
      </w:r>
      <w:r>
        <w:fldChar w:fldCharType="separate"/>
      </w:r>
      <w:r w:rsidR="00842D52">
        <w:rPr>
          <w:rStyle w:val="Hyperlink"/>
        </w:rPr>
        <w:t>14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"_Toc256000120" </w:instrText>
      </w:r>
      <w:r>
        <w:fldChar w:fldCharType="separate"/>
      </w:r>
      <w:r w:rsidR="00842D52">
        <w:rPr>
          <w:rStyle w:val="Hyperlink"/>
        </w:rPr>
        <w:t xml:space="preserve">2. Project Manager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_Toc256000120 \h </w:instrText>
      </w:r>
      <w:r>
        <w:fldChar w:fldCharType="separate"/>
      </w:r>
      <w:r w:rsidR="00842D52">
        <w:rPr>
          <w:rStyle w:val="Hyperlink"/>
        </w:rPr>
        <w:t>14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"_Toc256000121" </w:instrText>
      </w:r>
      <w:r>
        <w:fldChar w:fldCharType="separate"/>
      </w:r>
      <w:r w:rsidR="00842D52">
        <w:rPr>
          <w:rStyle w:val="Hyperlink"/>
        </w:rPr>
        <w:t xml:space="preserve">3. Project Leader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_Toc256000121 \h </w:instrText>
      </w:r>
      <w:r>
        <w:fldChar w:fldCharType="separate"/>
      </w:r>
      <w:r w:rsidR="00842D52">
        <w:rPr>
          <w:rStyle w:val="Hyperlink"/>
        </w:rPr>
        <w:t>14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"_Toc256000122" </w:instrText>
      </w:r>
      <w:r>
        <w:fldChar w:fldCharType="separate"/>
      </w:r>
      <w:r w:rsidR="00842D52">
        <w:rPr>
          <w:rStyle w:val="Hyperlink"/>
        </w:rPr>
        <w:t xml:space="preserve">4. System Analyst / Business Analyst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_Toc256000122 \h </w:instrText>
      </w:r>
      <w:r>
        <w:fldChar w:fldCharType="separate"/>
      </w:r>
      <w:r w:rsidR="00842D52">
        <w:rPr>
          <w:rStyle w:val="Hyperlink"/>
        </w:rPr>
        <w:t>14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"_Toc256000123" </w:instrText>
      </w:r>
      <w:r>
        <w:fldChar w:fldCharType="separate"/>
      </w:r>
      <w:r w:rsidR="00842D52">
        <w:rPr>
          <w:rStyle w:val="Hyperlink"/>
        </w:rPr>
        <w:t xml:space="preserve">5. Module Leader / Team Leader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_Toc256000123 \h </w:instrText>
      </w:r>
      <w:r>
        <w:fldChar w:fldCharType="separate"/>
      </w:r>
      <w:r w:rsidR="00842D52">
        <w:rPr>
          <w:rStyle w:val="Hyperlink"/>
        </w:rPr>
        <w:t>14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"_Toc256000124" </w:instrText>
      </w:r>
      <w:r>
        <w:fldChar w:fldCharType="separate"/>
      </w:r>
      <w:r w:rsidR="00842D52">
        <w:rPr>
          <w:rStyle w:val="Hyperlink"/>
        </w:rPr>
        <w:t xml:space="preserve">6. Programmers / Developers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_Toc256000124 </w:instrText>
      </w:r>
      <w:r w:rsidR="00842D52">
        <w:rPr>
          <w:rStyle w:val="Hyperlink"/>
        </w:rPr>
        <w:instrText xml:space="preserve">\h </w:instrText>
      </w:r>
      <w:r>
        <w:fldChar w:fldCharType="separate"/>
      </w:r>
      <w:r w:rsidR="00842D52">
        <w:rPr>
          <w:rStyle w:val="Hyperlink"/>
        </w:rPr>
        <w:t>14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"_Toc256000125" </w:instrText>
      </w:r>
      <w:r>
        <w:fldChar w:fldCharType="separate"/>
      </w:r>
      <w:r w:rsidR="00842D52">
        <w:rPr>
          <w:rStyle w:val="Hyperlink"/>
        </w:rPr>
        <w:t xml:space="preserve">7. Database Administrator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_Toc256000125 \h </w:instrText>
      </w:r>
      <w:r>
        <w:fldChar w:fldCharType="separate"/>
      </w:r>
      <w:r w:rsidR="00842D52">
        <w:rPr>
          <w:rStyle w:val="Hyperlink"/>
        </w:rPr>
        <w:t>14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</w:instrText>
      </w:r>
      <w:r w:rsidR="00842D52">
        <w:rPr>
          <w:rStyle w:val="Hyperlink"/>
        </w:rPr>
        <w:instrText xml:space="preserve">0126" </w:instrText>
      </w:r>
      <w:r>
        <w:fldChar w:fldCharType="separate"/>
      </w:r>
      <w:r w:rsidR="00842D52">
        <w:rPr>
          <w:rStyle w:val="Hyperlink"/>
        </w:rPr>
        <w:t xml:space="preserve">8. Quality Assurance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_Toc256000126 \h </w:instrText>
      </w:r>
      <w:r>
        <w:fldChar w:fldCharType="separate"/>
      </w:r>
      <w:r w:rsidR="00842D52">
        <w:rPr>
          <w:rStyle w:val="Hyperlink"/>
        </w:rPr>
        <w:t>14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"_Toc256000127" </w:instrText>
      </w:r>
      <w:r>
        <w:fldChar w:fldCharType="separate"/>
      </w:r>
      <w:r w:rsidR="00842D52">
        <w:rPr>
          <w:rStyle w:val="Hyperlink"/>
        </w:rPr>
        <w:t xml:space="preserve">9. Testers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_Toc256000127 \h </w:instrText>
      </w:r>
      <w:r>
        <w:fldChar w:fldCharType="separate"/>
      </w:r>
      <w:r w:rsidR="00842D52">
        <w:rPr>
          <w:rStyle w:val="Hyperlink"/>
        </w:rPr>
        <w:t>14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"_Toc256000128" </w:instrText>
      </w:r>
      <w:r>
        <w:fldChar w:fldCharType="separate"/>
      </w:r>
      <w:r w:rsidR="00842D52">
        <w:rPr>
          <w:rStyle w:val="Hyperlink"/>
        </w:rPr>
        <w:t xml:space="preserve">10. Domain Specialist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_Toc256000128 \h </w:instrText>
      </w:r>
      <w:r>
        <w:fldChar w:fldCharType="separate"/>
      </w:r>
      <w:r w:rsidR="00842D52">
        <w:rPr>
          <w:rStyle w:val="Hyperlink"/>
        </w:rPr>
        <w:t>14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"_Toc256000129" </w:instrText>
      </w:r>
      <w:r>
        <w:fldChar w:fldCharType="separate"/>
      </w:r>
      <w:r w:rsidR="00842D52">
        <w:rPr>
          <w:rStyle w:val="Hyperlink"/>
        </w:rPr>
        <w:t xml:space="preserve">11. IS Auditor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_Toc256000129 \h </w:instrText>
      </w:r>
      <w:r>
        <w:fldChar w:fldCharType="separate"/>
      </w:r>
      <w:r w:rsidR="00842D52">
        <w:rPr>
          <w:rStyle w:val="Hyperlink"/>
        </w:rPr>
        <w:t>14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"_Toc256000130" </w:instrText>
      </w:r>
      <w:r>
        <w:fldChar w:fldCharType="separate"/>
      </w:r>
      <w:r w:rsidR="00842D52">
        <w:rPr>
          <w:rStyle w:val="Hyperlink"/>
        </w:rPr>
        <w:t xml:space="preserve">7. Internal Controls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_Toc256000130 \h </w:instrText>
      </w:r>
      <w:r>
        <w:fldChar w:fldCharType="separate"/>
      </w:r>
      <w:r w:rsidR="00842D52">
        <w:rPr>
          <w:rStyle w:val="Hyperlink"/>
        </w:rPr>
        <w:t>14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"_Toc256000131" </w:instrText>
      </w:r>
      <w:r>
        <w:fldChar w:fldCharType="separate"/>
      </w:r>
      <w:r w:rsidR="00842D52">
        <w:rPr>
          <w:rStyle w:val="Hyperlink"/>
        </w:rPr>
        <w:t xml:space="preserve">Phase 3 : System Design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_Toc256000131 \h </w:instrText>
      </w:r>
      <w:r>
        <w:fldChar w:fldCharType="separate"/>
      </w:r>
      <w:r w:rsidR="00842D52">
        <w:rPr>
          <w:rStyle w:val="Hyperlink"/>
        </w:rPr>
        <w:t>14</w:t>
      </w:r>
      <w:r>
        <w:fldChar w:fldCharType="end"/>
      </w:r>
    </w:p>
    <w:p w:rsidR="00A77B3E" w:rsidRDefault="00D7157A">
      <w:pPr>
        <w:pStyle w:val="TOC4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"_Toc256000132" </w:instrText>
      </w:r>
      <w:r>
        <w:fldChar w:fldCharType="separate"/>
      </w:r>
      <w:r w:rsidR="00842D52">
        <w:rPr>
          <w:rStyle w:val="Hyperlink"/>
        </w:rPr>
        <w:t xml:space="preserve">1. System designing phase activities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_Toc256000132 \h </w:instrText>
      </w:r>
      <w:r>
        <w:fldChar w:fldCharType="separate"/>
      </w:r>
      <w:r w:rsidR="00842D52">
        <w:rPr>
          <w:rStyle w:val="Hyperlink"/>
        </w:rPr>
        <w:t>14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</w:instrText>
      </w:r>
      <w:r w:rsidR="00842D52">
        <w:rPr>
          <w:rStyle w:val="Hyperlink"/>
        </w:rPr>
        <w:instrText xml:space="preserve">56000133" </w:instrText>
      </w:r>
      <w:r>
        <w:fldChar w:fldCharType="separate"/>
      </w:r>
      <w:r w:rsidR="00842D52">
        <w:rPr>
          <w:rStyle w:val="Hyperlink"/>
        </w:rPr>
        <w:t xml:space="preserve">1. Architectural design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_Toc256000133 \h </w:instrText>
      </w:r>
      <w:r>
        <w:fldChar w:fldCharType="separate"/>
      </w:r>
      <w:r w:rsidR="00842D52">
        <w:rPr>
          <w:rStyle w:val="Hyperlink"/>
        </w:rPr>
        <w:t>14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"_Toc256000134" </w:instrText>
      </w:r>
      <w:r>
        <w:fldChar w:fldCharType="separate"/>
      </w:r>
      <w:r w:rsidR="00842D52">
        <w:rPr>
          <w:rStyle w:val="Hyperlink"/>
        </w:rPr>
        <w:t xml:space="preserve">2. Design of data/ information source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_Toc256000134 \h </w:instrText>
      </w:r>
      <w:r>
        <w:fldChar w:fldCharType="separate"/>
      </w:r>
      <w:r w:rsidR="00842D52">
        <w:rPr>
          <w:rStyle w:val="Hyperlink"/>
        </w:rPr>
        <w:t>14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"_Toc256000135" </w:instrText>
      </w:r>
      <w:r>
        <w:fldChar w:fldCharType="separate"/>
      </w:r>
      <w:r w:rsidR="00842D52">
        <w:rPr>
          <w:rStyle w:val="Hyperlink"/>
        </w:rPr>
        <w:t xml:space="preserve">3. Design of database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_Toc256000135 \h </w:instrText>
      </w:r>
      <w:r>
        <w:fldChar w:fldCharType="separate"/>
      </w:r>
      <w:r w:rsidR="00842D52">
        <w:rPr>
          <w:rStyle w:val="Hyperlink"/>
        </w:rPr>
        <w:t>15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"_Toc256000136" </w:instrText>
      </w:r>
      <w:r>
        <w:fldChar w:fldCharType="separate"/>
      </w:r>
      <w:r w:rsidR="00842D52">
        <w:rPr>
          <w:rStyle w:val="Hyperlink"/>
        </w:rPr>
        <w:t>1. Four activities in design</w:t>
      </w:r>
      <w:r w:rsidR="00842D52">
        <w:rPr>
          <w:rStyle w:val="Hyperlink"/>
        </w:rPr>
        <w:t xml:space="preserve"> of database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_Toc256000136 \h </w:instrText>
      </w:r>
      <w:r>
        <w:fldChar w:fldCharType="separate"/>
      </w:r>
      <w:r w:rsidR="00842D52">
        <w:rPr>
          <w:rStyle w:val="Hyperlink"/>
        </w:rPr>
        <w:t>15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"_Toc256000137" </w:instrText>
      </w:r>
      <w:r>
        <w:fldChar w:fldCharType="separate"/>
      </w:r>
      <w:r w:rsidR="00842D52">
        <w:rPr>
          <w:rStyle w:val="Hyperlink"/>
        </w:rPr>
        <w:t xml:space="preserve">1. Conceptual modelling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_Toc256000137 \h </w:instrText>
      </w:r>
      <w:r>
        <w:fldChar w:fldCharType="separate"/>
      </w:r>
      <w:r w:rsidR="00842D52">
        <w:rPr>
          <w:rStyle w:val="Hyperlink"/>
        </w:rPr>
        <w:t>15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lastRenderedPageBreak/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"_Toc256000138" </w:instrText>
      </w:r>
      <w:r>
        <w:fldChar w:fldCharType="separate"/>
      </w:r>
      <w:r w:rsidR="00842D52">
        <w:rPr>
          <w:rStyle w:val="Hyperlink"/>
        </w:rPr>
        <w:t xml:space="preserve">2. Data modelling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_Toc256000138 \h </w:instrText>
      </w:r>
      <w:r>
        <w:fldChar w:fldCharType="separate"/>
      </w:r>
      <w:r w:rsidR="00842D52">
        <w:rPr>
          <w:rStyle w:val="Hyperlink"/>
        </w:rPr>
        <w:t>15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"_Toc256000139" </w:instrText>
      </w:r>
      <w:r>
        <w:fldChar w:fldCharType="separate"/>
      </w:r>
      <w:r w:rsidR="00842D52">
        <w:rPr>
          <w:rStyle w:val="Hyperlink"/>
        </w:rPr>
        <w:t xml:space="preserve">3. storage structure design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_Toc256000139 \h </w:instrText>
      </w:r>
      <w:r>
        <w:fldChar w:fldCharType="separate"/>
      </w:r>
      <w:r w:rsidR="00842D52">
        <w:rPr>
          <w:rStyle w:val="Hyperlink"/>
        </w:rPr>
        <w:t>15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"_Toc256000140" </w:instrText>
      </w:r>
      <w:r>
        <w:fldChar w:fldCharType="separate"/>
      </w:r>
      <w:r w:rsidR="00842D52">
        <w:rPr>
          <w:rStyle w:val="Hyperlink"/>
        </w:rPr>
        <w:t xml:space="preserve">4. physical layout design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_Toc256000140 \h </w:instrText>
      </w:r>
      <w:r>
        <w:fldChar w:fldCharType="separate"/>
      </w:r>
      <w:r w:rsidR="00842D52">
        <w:rPr>
          <w:rStyle w:val="Hyperlink"/>
        </w:rPr>
        <w:t>15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"_Toc256000141" </w:instrText>
      </w:r>
      <w:r>
        <w:fldChar w:fldCharType="separate"/>
      </w:r>
      <w:r w:rsidR="00842D52">
        <w:rPr>
          <w:rStyle w:val="Hyperlink"/>
        </w:rPr>
        <w:t xml:space="preserve">4. User interface design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_Toc256000141 \h </w:instrText>
      </w:r>
      <w:r>
        <w:fldChar w:fldCharType="separate"/>
      </w:r>
      <w:r w:rsidR="00842D52">
        <w:rPr>
          <w:rStyle w:val="Hyperlink"/>
        </w:rPr>
        <w:t>15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"_Toc256000142" </w:instrText>
      </w:r>
      <w:r>
        <w:fldChar w:fldCharType="separate"/>
      </w:r>
      <w:r w:rsidR="00842D52">
        <w:rPr>
          <w:rStyle w:val="Hyperlink"/>
        </w:rPr>
        <w:t xml:space="preserve">1. Factors affecting input output form design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_Toc256000142 \h </w:instrText>
      </w:r>
      <w:r>
        <w:fldChar w:fldCharType="separate"/>
      </w:r>
      <w:r w:rsidR="00842D52">
        <w:rPr>
          <w:rStyle w:val="Hyperlink"/>
        </w:rPr>
        <w:t>15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"_Toc256000143" </w:instrText>
      </w:r>
      <w:r>
        <w:fldChar w:fldCharType="separate"/>
      </w:r>
      <w:r w:rsidR="00842D52">
        <w:rPr>
          <w:rStyle w:val="Hyperlink"/>
        </w:rPr>
        <w:t xml:space="preserve">1. Content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_Toc256000143 \h </w:instrText>
      </w:r>
      <w:r>
        <w:fldChar w:fldCharType="separate"/>
      </w:r>
      <w:r w:rsidR="00842D52">
        <w:rPr>
          <w:rStyle w:val="Hyperlink"/>
        </w:rPr>
        <w:t>15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"_Toc256000144" </w:instrText>
      </w:r>
      <w:r>
        <w:fldChar w:fldCharType="separate"/>
      </w:r>
      <w:r w:rsidR="00842D52">
        <w:rPr>
          <w:rStyle w:val="Hyperlink"/>
        </w:rPr>
        <w:t xml:space="preserve">2. Timeliness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_Toc256000144 </w:instrText>
      </w:r>
      <w:r w:rsidR="00842D52">
        <w:rPr>
          <w:rStyle w:val="Hyperlink"/>
        </w:rPr>
        <w:instrText xml:space="preserve">\h </w:instrText>
      </w:r>
      <w:r>
        <w:fldChar w:fldCharType="separate"/>
      </w:r>
      <w:r w:rsidR="00842D52">
        <w:rPr>
          <w:rStyle w:val="Hyperlink"/>
        </w:rPr>
        <w:t>15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"_Toc256000145" </w:instrText>
      </w:r>
      <w:r>
        <w:fldChar w:fldCharType="separate"/>
      </w:r>
      <w:r w:rsidR="00842D52">
        <w:rPr>
          <w:rStyle w:val="Hyperlink"/>
        </w:rPr>
        <w:t xml:space="preserve">3. Format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_Toc256000145 \h </w:instrText>
      </w:r>
      <w:r>
        <w:fldChar w:fldCharType="separate"/>
      </w:r>
      <w:r w:rsidR="00842D52">
        <w:rPr>
          <w:rStyle w:val="Hyperlink"/>
        </w:rPr>
        <w:t>15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"_Toc256000146" </w:instrText>
      </w:r>
      <w:r>
        <w:fldChar w:fldCharType="separate"/>
      </w:r>
      <w:r w:rsidR="00842D52">
        <w:rPr>
          <w:rStyle w:val="Hyperlink"/>
        </w:rPr>
        <w:t xml:space="preserve">4. Media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_Toc256000146 \h </w:instrText>
      </w:r>
      <w:r>
        <w:fldChar w:fldCharType="separate"/>
      </w:r>
      <w:r w:rsidR="00842D52">
        <w:rPr>
          <w:rStyle w:val="Hyperlink"/>
        </w:rPr>
        <w:t>15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"_Toc256000147" </w:instrText>
      </w:r>
      <w:r>
        <w:fldChar w:fldCharType="separate"/>
      </w:r>
      <w:r w:rsidR="00842D52">
        <w:rPr>
          <w:rStyle w:val="Hyperlink"/>
        </w:rPr>
        <w:t xml:space="preserve">5. Forms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_Toc256000147 \h </w:instrText>
      </w:r>
      <w:r>
        <w:fldChar w:fldCharType="separate"/>
      </w:r>
      <w:r w:rsidR="00842D52">
        <w:rPr>
          <w:rStyle w:val="Hyperlink"/>
        </w:rPr>
        <w:t>15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</w:instrText>
      </w:r>
      <w:r w:rsidR="00842D52">
        <w:rPr>
          <w:rStyle w:val="Hyperlink"/>
        </w:rPr>
        <w:instrText xml:space="preserve">Toc256000148" </w:instrText>
      </w:r>
      <w:r>
        <w:fldChar w:fldCharType="separate"/>
      </w:r>
      <w:r w:rsidR="00842D52">
        <w:rPr>
          <w:rStyle w:val="Hyperlink"/>
        </w:rPr>
        <w:t xml:space="preserve">6. Input volume / Output volume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_Toc256000148 \h </w:instrText>
      </w:r>
      <w:r>
        <w:fldChar w:fldCharType="separate"/>
      </w:r>
      <w:r w:rsidR="00842D52">
        <w:rPr>
          <w:rStyle w:val="Hyperlink"/>
        </w:rPr>
        <w:t>15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"_Toc256000149" </w:instrText>
      </w:r>
      <w:r>
        <w:fldChar w:fldCharType="separate"/>
      </w:r>
      <w:r w:rsidR="00842D52">
        <w:rPr>
          <w:rStyle w:val="Hyperlink"/>
        </w:rPr>
        <w:t xml:space="preserve">5. Physical design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_Toc256000149 \h </w:instrText>
      </w:r>
      <w:r>
        <w:fldChar w:fldCharType="separate"/>
      </w:r>
      <w:r w:rsidR="00842D52">
        <w:rPr>
          <w:rStyle w:val="Hyperlink"/>
        </w:rPr>
        <w:t>15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"_Toc256000150" </w:instrText>
      </w:r>
      <w:r>
        <w:fldChar w:fldCharType="separate"/>
      </w:r>
      <w:r w:rsidR="00842D52">
        <w:rPr>
          <w:rStyle w:val="Hyperlink"/>
        </w:rPr>
        <w:t xml:space="preserve">6. Systems operating platform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_Toc256000150 \h </w:instrText>
      </w:r>
      <w:r>
        <w:fldChar w:fldCharType="separate"/>
      </w:r>
      <w:r w:rsidR="00842D52">
        <w:rPr>
          <w:rStyle w:val="Hyperlink"/>
        </w:rPr>
        <w:t>15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"_Toc256000151" </w:instrText>
      </w:r>
      <w:r>
        <w:fldChar w:fldCharType="separate"/>
      </w:r>
      <w:r w:rsidR="00842D52">
        <w:rPr>
          <w:rStyle w:val="Hyperlink"/>
        </w:rPr>
        <w:t xml:space="preserve">7. Internal design controls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_Toc256000151 \h </w:instrText>
      </w:r>
      <w:r>
        <w:fldChar w:fldCharType="separate"/>
      </w:r>
      <w:r w:rsidR="00842D52">
        <w:rPr>
          <w:rStyle w:val="Hyperlink"/>
        </w:rPr>
        <w:t>15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"_Toc256000152" </w:instrText>
      </w:r>
      <w:r>
        <w:fldChar w:fldCharType="separate"/>
      </w:r>
      <w:r w:rsidR="00842D52">
        <w:rPr>
          <w:rStyle w:val="Hyperlink"/>
        </w:rPr>
        <w:t xml:space="preserve">Phase 4 : System Acquisition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_Toc256000152 \h </w:instrText>
      </w:r>
      <w:r>
        <w:fldChar w:fldCharType="separate"/>
      </w:r>
      <w:r w:rsidR="00842D52">
        <w:rPr>
          <w:rStyle w:val="Hyperlink"/>
        </w:rPr>
        <w:t>15</w:t>
      </w:r>
      <w:r>
        <w:fldChar w:fldCharType="end"/>
      </w:r>
    </w:p>
    <w:p w:rsidR="00A77B3E" w:rsidRDefault="00D7157A">
      <w:pPr>
        <w:pStyle w:val="TOC4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"_Toc256000153" </w:instrText>
      </w:r>
      <w:r>
        <w:fldChar w:fldCharType="separate"/>
      </w:r>
      <w:r w:rsidR="00842D52">
        <w:rPr>
          <w:rStyle w:val="Hyperlink"/>
        </w:rPr>
        <w:t xml:space="preserve">1. Acquisition standards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_Toc256000153 \h </w:instrText>
      </w:r>
      <w:r>
        <w:fldChar w:fldCharType="separate"/>
      </w:r>
      <w:r w:rsidR="00842D52">
        <w:rPr>
          <w:rStyle w:val="Hyperlink"/>
        </w:rPr>
        <w:t>16</w:t>
      </w:r>
      <w:r>
        <w:fldChar w:fldCharType="end"/>
      </w:r>
    </w:p>
    <w:p w:rsidR="00A77B3E" w:rsidRDefault="00D7157A">
      <w:pPr>
        <w:pStyle w:val="TOC4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"_Toc256000154" </w:instrText>
      </w:r>
      <w:r>
        <w:fldChar w:fldCharType="separate"/>
      </w:r>
      <w:r w:rsidR="00842D52">
        <w:rPr>
          <w:rStyle w:val="Hyperlink"/>
        </w:rPr>
        <w:t>2. Acquiring system component from ven</w:t>
      </w:r>
      <w:r w:rsidR="00842D52">
        <w:rPr>
          <w:rStyle w:val="Hyperlink"/>
        </w:rPr>
        <w:t xml:space="preserve">dors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_Toc256000154 \h </w:instrText>
      </w:r>
      <w:r>
        <w:fldChar w:fldCharType="separate"/>
      </w:r>
      <w:r w:rsidR="00842D52">
        <w:rPr>
          <w:rStyle w:val="Hyperlink"/>
        </w:rPr>
        <w:t>16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"_Toc256000155" </w:instrText>
      </w:r>
      <w:r>
        <w:fldChar w:fldCharType="separate"/>
      </w:r>
      <w:r w:rsidR="00842D52">
        <w:rPr>
          <w:rStyle w:val="Hyperlink"/>
        </w:rPr>
        <w:t xml:space="preserve">1. Factors before acquisition of hardware and software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_Toc256000155 \h </w:instrText>
      </w:r>
      <w:r>
        <w:fldChar w:fldCharType="separate"/>
      </w:r>
      <w:r w:rsidR="00842D52">
        <w:rPr>
          <w:rStyle w:val="Hyperlink"/>
        </w:rPr>
        <w:t>16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"_Toc256000156" </w:instrText>
      </w:r>
      <w:r>
        <w:fldChar w:fldCharType="separate"/>
      </w:r>
      <w:r w:rsidR="00842D52">
        <w:rPr>
          <w:rStyle w:val="Hyperlink"/>
        </w:rPr>
        <w:t xml:space="preserve">1. Vendor selection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_Toc256000156 \h </w:instrText>
      </w:r>
      <w:r>
        <w:fldChar w:fldCharType="separate"/>
      </w:r>
      <w:r w:rsidR="00842D52">
        <w:rPr>
          <w:rStyle w:val="Hyperlink"/>
        </w:rPr>
        <w:t>16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"_Toc256000157" </w:instrText>
      </w:r>
      <w:r>
        <w:fldChar w:fldCharType="separate"/>
      </w:r>
      <w:r w:rsidR="00842D52">
        <w:rPr>
          <w:rStyle w:val="Hyperlink"/>
        </w:rPr>
        <w:t xml:space="preserve">2. Geographical location of vendor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_Toc256000157 \h </w:instrText>
      </w:r>
      <w:r>
        <w:fldChar w:fldCharType="separate"/>
      </w:r>
      <w:r w:rsidR="00842D52">
        <w:rPr>
          <w:rStyle w:val="Hyperlink"/>
        </w:rPr>
        <w:t>16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</w:instrText>
      </w:r>
      <w:r w:rsidR="00842D52">
        <w:rPr>
          <w:rStyle w:val="Hyperlink"/>
        </w:rPr>
        <w:instrText xml:space="preserve">000158" </w:instrText>
      </w:r>
      <w:r>
        <w:fldChar w:fldCharType="separate"/>
      </w:r>
      <w:r w:rsidR="00842D52">
        <w:rPr>
          <w:rStyle w:val="Hyperlink"/>
        </w:rPr>
        <w:t xml:space="preserve">3. Presentation by selected vendors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_Toc256000158 \h </w:instrText>
      </w:r>
      <w:r>
        <w:fldChar w:fldCharType="separate"/>
      </w:r>
      <w:r w:rsidR="00842D52">
        <w:rPr>
          <w:rStyle w:val="Hyperlink"/>
        </w:rPr>
        <w:t>16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"_Toc256000159" </w:instrText>
      </w:r>
      <w:r>
        <w:fldChar w:fldCharType="separate"/>
      </w:r>
      <w:r w:rsidR="00842D52">
        <w:rPr>
          <w:rStyle w:val="Hyperlink"/>
        </w:rPr>
        <w:t xml:space="preserve">4. Evaluation of users feedback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_Toc256000159 \h </w:instrText>
      </w:r>
      <w:r>
        <w:fldChar w:fldCharType="separate"/>
      </w:r>
      <w:r w:rsidR="00842D52">
        <w:rPr>
          <w:rStyle w:val="Hyperlink"/>
        </w:rPr>
        <w:t>16</w:t>
      </w:r>
      <w:r>
        <w:fldChar w:fldCharType="end"/>
      </w:r>
    </w:p>
    <w:p w:rsidR="00A77B3E" w:rsidRDefault="00D7157A">
      <w:pPr>
        <w:pStyle w:val="TOC4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"_Toc256000160" </w:instrText>
      </w:r>
      <w:r>
        <w:fldChar w:fldCharType="separate"/>
      </w:r>
      <w:r w:rsidR="00842D52">
        <w:rPr>
          <w:rStyle w:val="Hyperlink"/>
        </w:rPr>
        <w:t xml:space="preserve">3. Other acquisition aspects and practises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_Toc256000160 \h </w:instrText>
      </w:r>
      <w:r>
        <w:fldChar w:fldCharType="separate"/>
      </w:r>
      <w:r w:rsidR="00842D52">
        <w:rPr>
          <w:rStyle w:val="Hyperlink"/>
        </w:rPr>
        <w:t>16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"_Toc256000161" </w:instrText>
      </w:r>
      <w:r>
        <w:fldChar w:fldCharType="separate"/>
      </w:r>
      <w:r w:rsidR="00842D52">
        <w:rPr>
          <w:rStyle w:val="Hyperlink"/>
        </w:rPr>
        <w:t xml:space="preserve">1. Hardware acquisition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_Toc256000161 \h </w:instrText>
      </w:r>
      <w:r>
        <w:fldChar w:fldCharType="separate"/>
      </w:r>
      <w:r w:rsidR="00842D52">
        <w:rPr>
          <w:rStyle w:val="Hyperlink"/>
        </w:rPr>
        <w:t>16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"_Toc256000162" </w:instrText>
      </w:r>
      <w:r>
        <w:fldChar w:fldCharType="separate"/>
      </w:r>
      <w:r w:rsidR="00842D52">
        <w:rPr>
          <w:rStyle w:val="Hyperlink"/>
        </w:rPr>
        <w:t xml:space="preserve">2. Software acquisition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_Toc256000162 \h </w:instrText>
      </w:r>
      <w:r>
        <w:fldChar w:fldCharType="separate"/>
      </w:r>
      <w:r w:rsidR="00842D52">
        <w:rPr>
          <w:rStyle w:val="Hyperlink"/>
        </w:rPr>
        <w:t>16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"_Toc256000163" </w:instrText>
      </w:r>
      <w:r>
        <w:fldChar w:fldCharType="separate"/>
      </w:r>
      <w:r w:rsidR="00842D52">
        <w:rPr>
          <w:rStyle w:val="Hyperlink"/>
        </w:rPr>
        <w:t xml:space="preserve">3. Contracts, Software license, copyright violations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_Toc256000163 \h </w:instrText>
      </w:r>
      <w:r>
        <w:fldChar w:fldCharType="separate"/>
      </w:r>
      <w:r w:rsidR="00842D52">
        <w:rPr>
          <w:rStyle w:val="Hyperlink"/>
        </w:rPr>
        <w:t>16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"_Toc256000164" </w:instrText>
      </w:r>
      <w:r>
        <w:fldChar w:fldCharType="separate"/>
      </w:r>
      <w:r w:rsidR="00842D52">
        <w:rPr>
          <w:rStyle w:val="Hyperlink"/>
        </w:rPr>
        <w:t>4. Validation of ven</w:t>
      </w:r>
      <w:r w:rsidR="00842D52">
        <w:rPr>
          <w:rStyle w:val="Hyperlink"/>
        </w:rPr>
        <w:t xml:space="preserve">dors proposals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_Toc256000164 \h </w:instrText>
      </w:r>
      <w:r>
        <w:fldChar w:fldCharType="separate"/>
      </w:r>
      <w:r w:rsidR="00842D52">
        <w:rPr>
          <w:rStyle w:val="Hyperlink"/>
        </w:rPr>
        <w:t>16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"_Toc256000165" </w:instrText>
      </w:r>
      <w:r>
        <w:fldChar w:fldCharType="separate"/>
      </w:r>
      <w:r w:rsidR="00842D52">
        <w:rPr>
          <w:rStyle w:val="Hyperlink"/>
        </w:rPr>
        <w:t xml:space="preserve">5. Methods of validating proposals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_Toc256000165 \h </w:instrText>
      </w:r>
      <w:r>
        <w:fldChar w:fldCharType="separate"/>
      </w:r>
      <w:r w:rsidR="00842D52">
        <w:rPr>
          <w:rStyle w:val="Hyperlink"/>
        </w:rPr>
        <w:t>16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"_Toc256000166" </w:instrText>
      </w:r>
      <w:r>
        <w:fldChar w:fldCharType="separate"/>
      </w:r>
      <w:r w:rsidR="00842D52">
        <w:rPr>
          <w:rStyle w:val="Hyperlink"/>
        </w:rPr>
        <w:t xml:space="preserve">1. Checklist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_Toc256000166 \h </w:instrText>
      </w:r>
      <w:r>
        <w:fldChar w:fldCharType="separate"/>
      </w:r>
      <w:r w:rsidR="00842D52">
        <w:rPr>
          <w:rStyle w:val="Hyperlink"/>
        </w:rPr>
        <w:t>16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"_Toc256000167" </w:instrText>
      </w:r>
      <w:r>
        <w:fldChar w:fldCharType="separate"/>
      </w:r>
      <w:r w:rsidR="00842D52">
        <w:rPr>
          <w:rStyle w:val="Hyperlink"/>
        </w:rPr>
        <w:t xml:space="preserve">2. Point - Scoring Analysis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_Toc256000167 \h </w:instrText>
      </w:r>
      <w:r>
        <w:fldChar w:fldCharType="separate"/>
      </w:r>
      <w:r w:rsidR="00842D52">
        <w:rPr>
          <w:rStyle w:val="Hyperlink"/>
        </w:rPr>
        <w:t>1</w:t>
      </w:r>
      <w:r w:rsidR="00842D52">
        <w:rPr>
          <w:rStyle w:val="Hyperlink"/>
        </w:rPr>
        <w:t>6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"_Toc256000168" </w:instrText>
      </w:r>
      <w:r>
        <w:fldChar w:fldCharType="separate"/>
      </w:r>
      <w:r w:rsidR="00842D52">
        <w:rPr>
          <w:rStyle w:val="Hyperlink"/>
        </w:rPr>
        <w:t xml:space="preserve">3. Public Evaluation Reports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_Toc256000168 \h </w:instrText>
      </w:r>
      <w:r>
        <w:fldChar w:fldCharType="separate"/>
      </w:r>
      <w:r w:rsidR="00842D52">
        <w:rPr>
          <w:rStyle w:val="Hyperlink"/>
        </w:rPr>
        <w:t>16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</w:instrText>
      </w:r>
      <w:r w:rsidR="00842D52">
        <w:rPr>
          <w:rStyle w:val="Hyperlink"/>
        </w:rPr>
        <w:instrText xml:space="preserve">0169" </w:instrText>
      </w:r>
      <w:r>
        <w:fldChar w:fldCharType="separate"/>
      </w:r>
      <w:r w:rsidR="00842D52">
        <w:rPr>
          <w:rStyle w:val="Hyperlink"/>
        </w:rPr>
        <w:t xml:space="preserve">4. Benchmarking problem related vendor's solution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_Toc256000169 \h </w:instrText>
      </w:r>
      <w:r>
        <w:fldChar w:fldCharType="separate"/>
      </w:r>
      <w:r w:rsidR="00842D52">
        <w:rPr>
          <w:rStyle w:val="Hyperlink"/>
        </w:rPr>
        <w:t>16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"_Toc256000170" </w:instrText>
      </w:r>
      <w:r>
        <w:fldChar w:fldCharType="separate"/>
      </w:r>
      <w:r w:rsidR="00842D52">
        <w:rPr>
          <w:rStyle w:val="Hyperlink"/>
        </w:rPr>
        <w:t xml:space="preserve">5. Testing problems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_Toc256000170 \h </w:instrText>
      </w:r>
      <w:r>
        <w:fldChar w:fldCharType="separate"/>
      </w:r>
      <w:r w:rsidR="00842D52">
        <w:rPr>
          <w:rStyle w:val="Hyperlink"/>
        </w:rPr>
        <w:t>17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"_Toc256000171" </w:instrText>
      </w:r>
      <w:r>
        <w:fldChar w:fldCharType="separate"/>
      </w:r>
      <w:r w:rsidR="00842D52">
        <w:rPr>
          <w:rStyle w:val="Hyperlink"/>
        </w:rPr>
        <w:t xml:space="preserve">Phase 5 : System development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_Toc256000171 \h </w:instrText>
      </w:r>
      <w:r>
        <w:fldChar w:fldCharType="separate"/>
      </w:r>
      <w:r w:rsidR="00842D52">
        <w:rPr>
          <w:rStyle w:val="Hyperlink"/>
        </w:rPr>
        <w:t>17</w:t>
      </w:r>
      <w:r>
        <w:fldChar w:fldCharType="end"/>
      </w:r>
    </w:p>
    <w:p w:rsidR="00A77B3E" w:rsidRDefault="00D7157A">
      <w:pPr>
        <w:pStyle w:val="TOC4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"_Toc256000172" </w:instrText>
      </w:r>
      <w:r>
        <w:fldChar w:fldCharType="separate"/>
      </w:r>
      <w:r w:rsidR="00842D52">
        <w:rPr>
          <w:rStyle w:val="Hyperlink"/>
        </w:rPr>
        <w:t xml:space="preserve">1. Characteristics of good coded programme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_Toc256000172 \h </w:instrText>
      </w:r>
      <w:r>
        <w:fldChar w:fldCharType="separate"/>
      </w:r>
      <w:r w:rsidR="00842D52">
        <w:rPr>
          <w:rStyle w:val="Hyperlink"/>
        </w:rPr>
        <w:t>17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</w:instrText>
      </w:r>
      <w:r w:rsidR="00842D52">
        <w:rPr>
          <w:rStyle w:val="Hyperlink"/>
        </w:rPr>
        <w:instrText xml:space="preserve">"_Toc256000173" </w:instrText>
      </w:r>
      <w:r>
        <w:fldChar w:fldCharType="separate"/>
      </w:r>
      <w:r w:rsidR="00842D52">
        <w:rPr>
          <w:rStyle w:val="Hyperlink"/>
        </w:rPr>
        <w:t xml:space="preserve">1. Reliability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_Toc256000173 \h </w:instrText>
      </w:r>
      <w:r>
        <w:fldChar w:fldCharType="separate"/>
      </w:r>
      <w:r w:rsidR="00842D52">
        <w:rPr>
          <w:rStyle w:val="Hyperlink"/>
        </w:rPr>
        <w:t>17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"_Toc256000174" </w:instrText>
      </w:r>
      <w:r>
        <w:fldChar w:fldCharType="separate"/>
      </w:r>
      <w:r w:rsidR="00842D52">
        <w:rPr>
          <w:rStyle w:val="Hyperlink"/>
        </w:rPr>
        <w:t xml:space="preserve">2. Robustness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_Toc256000174 \h </w:instrText>
      </w:r>
      <w:r>
        <w:fldChar w:fldCharType="separate"/>
      </w:r>
      <w:r w:rsidR="00842D52">
        <w:rPr>
          <w:rStyle w:val="Hyperlink"/>
        </w:rPr>
        <w:t>17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"_Toc256000175" </w:instrText>
      </w:r>
      <w:r>
        <w:fldChar w:fldCharType="separate"/>
      </w:r>
      <w:r w:rsidR="00842D52">
        <w:rPr>
          <w:rStyle w:val="Hyperlink"/>
        </w:rPr>
        <w:t xml:space="preserve">3. Accuracy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_Toc256000175 \h </w:instrText>
      </w:r>
      <w:r>
        <w:fldChar w:fldCharType="separate"/>
      </w:r>
      <w:r w:rsidR="00842D52">
        <w:rPr>
          <w:rStyle w:val="Hyperlink"/>
        </w:rPr>
        <w:t>17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"_Toc256000176" </w:instrText>
      </w:r>
      <w:r>
        <w:fldChar w:fldCharType="separate"/>
      </w:r>
      <w:r w:rsidR="00842D52">
        <w:rPr>
          <w:rStyle w:val="Hyperlink"/>
        </w:rPr>
        <w:t xml:space="preserve">4. Efficiency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_Toc256000176 \h </w:instrText>
      </w:r>
      <w:r>
        <w:fldChar w:fldCharType="separate"/>
      </w:r>
      <w:r w:rsidR="00842D52">
        <w:rPr>
          <w:rStyle w:val="Hyperlink"/>
        </w:rPr>
        <w:t>17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"_Toc256000177" </w:instrText>
      </w:r>
      <w:r>
        <w:fldChar w:fldCharType="separate"/>
      </w:r>
      <w:r w:rsidR="00842D52">
        <w:rPr>
          <w:rStyle w:val="Hyperlink"/>
        </w:rPr>
        <w:t xml:space="preserve">5. Usability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_Toc256000177 \h </w:instrText>
      </w:r>
      <w:r>
        <w:fldChar w:fldCharType="separate"/>
      </w:r>
      <w:r w:rsidR="00842D52">
        <w:rPr>
          <w:rStyle w:val="Hyperlink"/>
        </w:rPr>
        <w:t>17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"_Toc256000178" </w:instrText>
      </w:r>
      <w:r>
        <w:fldChar w:fldCharType="separate"/>
      </w:r>
      <w:r w:rsidR="00842D52">
        <w:rPr>
          <w:rStyle w:val="Hyperlink"/>
        </w:rPr>
        <w:t xml:space="preserve">6. Readability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</w:instrText>
      </w:r>
      <w:r w:rsidR="00842D52">
        <w:rPr>
          <w:rStyle w:val="Hyperlink"/>
        </w:rPr>
        <w:instrText xml:space="preserve">000178 \h </w:instrText>
      </w:r>
      <w:r>
        <w:fldChar w:fldCharType="separate"/>
      </w:r>
      <w:r w:rsidR="00842D52">
        <w:rPr>
          <w:rStyle w:val="Hyperlink"/>
        </w:rPr>
        <w:t>17</w:t>
      </w:r>
      <w:r>
        <w:fldChar w:fldCharType="end"/>
      </w:r>
    </w:p>
    <w:p w:rsidR="00A77B3E" w:rsidRDefault="00D7157A">
      <w:pPr>
        <w:pStyle w:val="TOC4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"_Toc256000179" </w:instrText>
      </w:r>
      <w:r>
        <w:fldChar w:fldCharType="separate"/>
      </w:r>
      <w:r w:rsidR="00842D52">
        <w:rPr>
          <w:rStyle w:val="Hyperlink"/>
        </w:rPr>
        <w:t xml:space="preserve">2. Other related aspects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_Toc256000179 \h </w:instrText>
      </w:r>
      <w:r>
        <w:fldChar w:fldCharType="separate"/>
      </w:r>
      <w:r w:rsidR="00842D52">
        <w:rPr>
          <w:rStyle w:val="Hyperlink"/>
        </w:rPr>
        <w:t>17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</w:instrText>
      </w:r>
      <w:r w:rsidR="00842D52">
        <w:rPr>
          <w:rStyle w:val="Hyperlink"/>
        </w:rPr>
        <w:instrText xml:space="preserve">Toc256000180" </w:instrText>
      </w:r>
      <w:r>
        <w:fldChar w:fldCharType="separate"/>
      </w:r>
      <w:r w:rsidR="00842D52">
        <w:rPr>
          <w:rStyle w:val="Hyperlink"/>
        </w:rPr>
        <w:t xml:space="preserve">1. Programme coding standards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_Toc256000180 \h </w:instrText>
      </w:r>
      <w:r>
        <w:fldChar w:fldCharType="separate"/>
      </w:r>
      <w:r w:rsidR="00842D52">
        <w:rPr>
          <w:rStyle w:val="Hyperlink"/>
        </w:rPr>
        <w:t>17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"_Toc256000181" </w:instrText>
      </w:r>
      <w:r>
        <w:fldChar w:fldCharType="separate"/>
      </w:r>
      <w:r w:rsidR="00842D52">
        <w:rPr>
          <w:rStyle w:val="Hyperlink"/>
        </w:rPr>
        <w:t xml:space="preserve">2. Programming Language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_Toc256000181 \h </w:instrText>
      </w:r>
      <w:r>
        <w:fldChar w:fldCharType="separate"/>
      </w:r>
      <w:r w:rsidR="00842D52">
        <w:rPr>
          <w:rStyle w:val="Hyperlink"/>
        </w:rPr>
        <w:t>17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"_Toc256000182" </w:instrText>
      </w:r>
      <w:r>
        <w:fldChar w:fldCharType="separate"/>
      </w:r>
      <w:r w:rsidR="00842D52">
        <w:rPr>
          <w:rStyle w:val="Hyperlink"/>
        </w:rPr>
        <w:t xml:space="preserve">3. Program Dubugging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_Toc256000182 \h </w:instrText>
      </w:r>
      <w:r>
        <w:fldChar w:fldCharType="separate"/>
      </w:r>
      <w:r w:rsidR="00842D52">
        <w:rPr>
          <w:rStyle w:val="Hyperlink"/>
        </w:rPr>
        <w:t>17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"_Toc256000183" </w:instrText>
      </w:r>
      <w:r>
        <w:fldChar w:fldCharType="separate"/>
      </w:r>
      <w:r w:rsidR="00842D52">
        <w:rPr>
          <w:rStyle w:val="Hyperlink"/>
        </w:rPr>
        <w:t xml:space="preserve">4. Testing the programme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_Toc256000183 \h </w:instrText>
      </w:r>
      <w:r>
        <w:fldChar w:fldCharType="separate"/>
      </w:r>
      <w:r w:rsidR="00842D52">
        <w:rPr>
          <w:rStyle w:val="Hyperlink"/>
        </w:rPr>
        <w:t>17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lastRenderedPageBreak/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"_Toc256000184" </w:instrText>
      </w:r>
      <w:r>
        <w:fldChar w:fldCharType="separate"/>
      </w:r>
      <w:r w:rsidR="00842D52">
        <w:rPr>
          <w:rStyle w:val="Hyperlink"/>
        </w:rPr>
        <w:t>5.</w:t>
      </w:r>
      <w:r w:rsidR="00842D52">
        <w:rPr>
          <w:rStyle w:val="Hyperlink"/>
        </w:rPr>
        <w:t xml:space="preserve"> Programme documentation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_Toc256000184 \h </w:instrText>
      </w:r>
      <w:r>
        <w:fldChar w:fldCharType="separate"/>
      </w:r>
      <w:r w:rsidR="00842D52">
        <w:rPr>
          <w:rStyle w:val="Hyperlink"/>
        </w:rPr>
        <w:t>17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"_Toc256000185" </w:instrText>
      </w:r>
      <w:r>
        <w:fldChar w:fldCharType="separate"/>
      </w:r>
      <w:r w:rsidR="00842D52">
        <w:rPr>
          <w:rStyle w:val="Hyperlink"/>
        </w:rPr>
        <w:t xml:space="preserve">6. Programme maintenance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_Toc256000185 \h </w:instrText>
      </w:r>
      <w:r>
        <w:fldChar w:fldCharType="separate"/>
      </w:r>
      <w:r w:rsidR="00842D52">
        <w:rPr>
          <w:rStyle w:val="Hyperlink"/>
        </w:rPr>
        <w:t>17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"_Toc256000186" </w:instrText>
      </w:r>
      <w:r>
        <w:fldChar w:fldCharType="separate"/>
      </w:r>
      <w:r w:rsidR="00842D52">
        <w:rPr>
          <w:rStyle w:val="Hyperlink"/>
        </w:rPr>
        <w:t xml:space="preserve">Phase 6: System testing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_Toc256000186 \h </w:instrText>
      </w:r>
      <w:r>
        <w:fldChar w:fldCharType="separate"/>
      </w:r>
      <w:r w:rsidR="00842D52">
        <w:rPr>
          <w:rStyle w:val="Hyperlink"/>
        </w:rPr>
        <w:t>17</w:t>
      </w:r>
      <w:r>
        <w:fldChar w:fldCharType="end"/>
      </w:r>
    </w:p>
    <w:p w:rsidR="00A77B3E" w:rsidRDefault="00D7157A">
      <w:pPr>
        <w:pStyle w:val="TOC4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"_Toc256000187" </w:instrText>
      </w:r>
      <w:r>
        <w:fldChar w:fldCharType="separate"/>
      </w:r>
      <w:r w:rsidR="00842D52">
        <w:rPr>
          <w:rStyle w:val="Hyperlink"/>
        </w:rPr>
        <w:t xml:space="preserve">1. Different Levels of testing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</w:instrText>
      </w:r>
      <w:r w:rsidR="00842D52">
        <w:rPr>
          <w:rStyle w:val="Hyperlink"/>
        </w:rPr>
        <w:instrText xml:space="preserve">56000187 \h </w:instrText>
      </w:r>
      <w:r>
        <w:fldChar w:fldCharType="separate"/>
      </w:r>
      <w:r w:rsidR="00842D52">
        <w:rPr>
          <w:rStyle w:val="Hyperlink"/>
        </w:rPr>
        <w:t>17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"_Toc256000188" </w:instrText>
      </w:r>
      <w:r>
        <w:fldChar w:fldCharType="separate"/>
      </w:r>
      <w:r w:rsidR="00842D52">
        <w:rPr>
          <w:rStyle w:val="Hyperlink"/>
        </w:rPr>
        <w:t xml:space="preserve">1. Unit testing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_Toc256000188 \h </w:instrText>
      </w:r>
      <w:r>
        <w:fldChar w:fldCharType="separate"/>
      </w:r>
      <w:r w:rsidR="00842D52">
        <w:rPr>
          <w:rStyle w:val="Hyperlink"/>
        </w:rPr>
        <w:t>18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</w:instrText>
      </w:r>
      <w:r w:rsidR="00842D52">
        <w:rPr>
          <w:rStyle w:val="Hyperlink"/>
        </w:rPr>
        <w:instrText xml:space="preserve">0189" </w:instrText>
      </w:r>
      <w:r>
        <w:fldChar w:fldCharType="separate"/>
      </w:r>
      <w:r w:rsidR="00842D52">
        <w:rPr>
          <w:rStyle w:val="Hyperlink"/>
        </w:rPr>
        <w:t xml:space="preserve">1. Five categories of test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_Toc256000189 \h </w:instrText>
      </w:r>
      <w:r>
        <w:fldChar w:fldCharType="separate"/>
      </w:r>
      <w:r w:rsidR="00842D52">
        <w:rPr>
          <w:rStyle w:val="Hyperlink"/>
        </w:rPr>
        <w:t>18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"_Toc256000190" </w:instrText>
      </w:r>
      <w:r>
        <w:fldChar w:fldCharType="separate"/>
      </w:r>
      <w:r w:rsidR="00842D52">
        <w:rPr>
          <w:rStyle w:val="Hyperlink"/>
        </w:rPr>
        <w:t xml:space="preserve">1. Functional test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_Toc256000190 \h </w:instrText>
      </w:r>
      <w:r>
        <w:fldChar w:fldCharType="separate"/>
      </w:r>
      <w:r w:rsidR="00842D52">
        <w:rPr>
          <w:rStyle w:val="Hyperlink"/>
        </w:rPr>
        <w:t>18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"_Toc256000191" </w:instrText>
      </w:r>
      <w:r>
        <w:fldChar w:fldCharType="separate"/>
      </w:r>
      <w:r w:rsidR="00842D52">
        <w:rPr>
          <w:rStyle w:val="Hyperlink"/>
        </w:rPr>
        <w:t xml:space="preserve">3. Stress test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_Toc256000191 \h </w:instrText>
      </w:r>
      <w:r>
        <w:fldChar w:fldCharType="separate"/>
      </w:r>
      <w:r w:rsidR="00842D52">
        <w:rPr>
          <w:rStyle w:val="Hyperlink"/>
        </w:rPr>
        <w:t>18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"_Toc256000192" </w:instrText>
      </w:r>
      <w:r>
        <w:fldChar w:fldCharType="separate"/>
      </w:r>
      <w:r w:rsidR="00842D52">
        <w:rPr>
          <w:rStyle w:val="Hyperlink"/>
        </w:rPr>
        <w:t xml:space="preserve">2. Performance test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_Toc256000192 \h </w:instrText>
      </w:r>
      <w:r>
        <w:fldChar w:fldCharType="separate"/>
      </w:r>
      <w:r w:rsidR="00842D52">
        <w:rPr>
          <w:rStyle w:val="Hyperlink"/>
        </w:rPr>
        <w:t>18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"_Toc256000193" </w:instrText>
      </w:r>
      <w:r>
        <w:fldChar w:fldCharType="separate"/>
      </w:r>
      <w:r w:rsidR="00842D52">
        <w:rPr>
          <w:rStyle w:val="Hyperlink"/>
        </w:rPr>
        <w:t>4. Struc</w:t>
      </w:r>
      <w:r w:rsidR="00842D52">
        <w:rPr>
          <w:rStyle w:val="Hyperlink"/>
        </w:rPr>
        <w:t xml:space="preserve">tural test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_Toc256000193 \h </w:instrText>
      </w:r>
      <w:r>
        <w:fldChar w:fldCharType="separate"/>
      </w:r>
      <w:r w:rsidR="00842D52">
        <w:rPr>
          <w:rStyle w:val="Hyperlink"/>
        </w:rPr>
        <w:t>18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"_Toc256000194" </w:instrText>
      </w:r>
      <w:r>
        <w:fldChar w:fldCharType="separate"/>
      </w:r>
      <w:r w:rsidR="00842D52">
        <w:rPr>
          <w:rStyle w:val="Hyperlink"/>
        </w:rPr>
        <w:t xml:space="preserve">5. parallel test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_Toc256000194 \h </w:instrText>
      </w:r>
      <w:r>
        <w:fldChar w:fldCharType="separate"/>
      </w:r>
      <w:r w:rsidR="00842D52">
        <w:rPr>
          <w:rStyle w:val="Hyperlink"/>
        </w:rPr>
        <w:t>18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"_Toc256000195" </w:instrText>
      </w:r>
      <w:r>
        <w:fldChar w:fldCharType="separate"/>
      </w:r>
      <w:r w:rsidR="00842D52">
        <w:rPr>
          <w:rStyle w:val="Hyperlink"/>
        </w:rPr>
        <w:t xml:space="preserve">2. In terms of technique, further classification of unit testing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_Toc256000195 \h </w:instrText>
      </w:r>
      <w:r>
        <w:fldChar w:fldCharType="separate"/>
      </w:r>
      <w:r w:rsidR="00842D52">
        <w:rPr>
          <w:rStyle w:val="Hyperlink"/>
        </w:rPr>
        <w:t>18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"_Toc256000196" </w:instrText>
      </w:r>
      <w:r>
        <w:fldChar w:fldCharType="separate"/>
      </w:r>
      <w:r w:rsidR="00842D52">
        <w:rPr>
          <w:rStyle w:val="Hyperlink"/>
        </w:rPr>
        <w:t xml:space="preserve">1. Static Testing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</w:instrText>
      </w:r>
      <w:r w:rsidR="00842D52">
        <w:rPr>
          <w:rStyle w:val="Hyperlink"/>
        </w:rPr>
        <w:instrText xml:space="preserve">F _Toc256000196 \h </w:instrText>
      </w:r>
      <w:r>
        <w:fldChar w:fldCharType="separate"/>
      </w:r>
      <w:r w:rsidR="00842D52">
        <w:rPr>
          <w:rStyle w:val="Hyperlink"/>
        </w:rPr>
        <w:t>18</w:t>
      </w:r>
      <w:r>
        <w:fldChar w:fldCharType="end"/>
      </w:r>
    </w:p>
    <w:p w:rsidR="00A77B3E" w:rsidRDefault="00D7157A">
      <w:pPr>
        <w:pStyle w:val="TOC8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"_Toc256000197" </w:instrText>
      </w:r>
      <w:r>
        <w:fldChar w:fldCharType="separate"/>
      </w:r>
      <w:r w:rsidR="00842D52">
        <w:rPr>
          <w:rStyle w:val="Hyperlink"/>
        </w:rPr>
        <w:t xml:space="preserve">1. Desk Check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_Toc256000197 \h </w:instrText>
      </w:r>
      <w:r>
        <w:fldChar w:fldCharType="separate"/>
      </w:r>
      <w:r w:rsidR="00842D52">
        <w:rPr>
          <w:rStyle w:val="Hyperlink"/>
        </w:rPr>
        <w:t>18</w:t>
      </w:r>
      <w:r>
        <w:fldChar w:fldCharType="end"/>
      </w:r>
    </w:p>
    <w:p w:rsidR="00A77B3E" w:rsidRDefault="00D7157A">
      <w:pPr>
        <w:pStyle w:val="TOC8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</w:instrText>
      </w:r>
      <w:r w:rsidR="00842D52">
        <w:rPr>
          <w:rStyle w:val="Hyperlink"/>
        </w:rPr>
        <w:instrText xml:space="preserve">56000198" </w:instrText>
      </w:r>
      <w:r>
        <w:fldChar w:fldCharType="separate"/>
      </w:r>
      <w:r w:rsidR="00842D52">
        <w:rPr>
          <w:rStyle w:val="Hyperlink"/>
        </w:rPr>
        <w:t xml:space="preserve">2. Structured Walk through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_Toc256000198 \h </w:instrText>
      </w:r>
      <w:r>
        <w:fldChar w:fldCharType="separate"/>
      </w:r>
      <w:r w:rsidR="00842D52">
        <w:rPr>
          <w:rStyle w:val="Hyperlink"/>
        </w:rPr>
        <w:t>18</w:t>
      </w:r>
      <w:r>
        <w:fldChar w:fldCharType="end"/>
      </w:r>
    </w:p>
    <w:p w:rsidR="00A77B3E" w:rsidRDefault="00D7157A">
      <w:pPr>
        <w:pStyle w:val="TOC8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"_Toc256000199" </w:instrText>
      </w:r>
      <w:r>
        <w:fldChar w:fldCharType="separate"/>
      </w:r>
      <w:r w:rsidR="00842D52">
        <w:rPr>
          <w:rStyle w:val="Hyperlink"/>
        </w:rPr>
        <w:t xml:space="preserve">3. Code Inspection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_Toc256000199 \h </w:instrText>
      </w:r>
      <w:r>
        <w:fldChar w:fldCharType="separate"/>
      </w:r>
      <w:r w:rsidR="00842D52">
        <w:rPr>
          <w:rStyle w:val="Hyperlink"/>
        </w:rPr>
        <w:t>18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"_Toc256000200" </w:instrText>
      </w:r>
      <w:r>
        <w:fldChar w:fldCharType="separate"/>
      </w:r>
      <w:r w:rsidR="00842D52">
        <w:rPr>
          <w:rStyle w:val="Hyperlink"/>
        </w:rPr>
        <w:t xml:space="preserve">2. Dynamic testing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_Toc256000200 \h </w:instrText>
      </w:r>
      <w:r>
        <w:fldChar w:fldCharType="separate"/>
      </w:r>
      <w:r w:rsidR="00842D52">
        <w:rPr>
          <w:rStyle w:val="Hyperlink"/>
        </w:rPr>
        <w:t>18</w:t>
      </w:r>
      <w:r>
        <w:fldChar w:fldCharType="end"/>
      </w:r>
    </w:p>
    <w:p w:rsidR="00A77B3E" w:rsidRDefault="00D7157A">
      <w:pPr>
        <w:pStyle w:val="TOC8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"_Toc256000201" </w:instrText>
      </w:r>
      <w:r>
        <w:fldChar w:fldCharType="separate"/>
      </w:r>
      <w:r w:rsidR="00842D52">
        <w:rPr>
          <w:rStyle w:val="Hyperlink"/>
        </w:rPr>
        <w:t xml:space="preserve">1. Black box testing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_Toc256000201 \h </w:instrText>
      </w:r>
      <w:r>
        <w:fldChar w:fldCharType="separate"/>
      </w:r>
      <w:r w:rsidR="00842D52">
        <w:rPr>
          <w:rStyle w:val="Hyperlink"/>
        </w:rPr>
        <w:t>18</w:t>
      </w:r>
      <w:r>
        <w:fldChar w:fldCharType="end"/>
      </w:r>
    </w:p>
    <w:p w:rsidR="00A77B3E" w:rsidRDefault="00D7157A">
      <w:pPr>
        <w:pStyle w:val="TOC8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"_Toc256000202" </w:instrText>
      </w:r>
      <w:r>
        <w:fldChar w:fldCharType="separate"/>
      </w:r>
      <w:r w:rsidR="00842D52">
        <w:rPr>
          <w:rStyle w:val="Hyperlink"/>
        </w:rPr>
        <w:t xml:space="preserve">2. white board testing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_Toc256000202 \h </w:instrText>
      </w:r>
      <w:r>
        <w:fldChar w:fldCharType="separate"/>
      </w:r>
      <w:r w:rsidR="00842D52">
        <w:rPr>
          <w:rStyle w:val="Hyperlink"/>
        </w:rPr>
        <w:t>18</w:t>
      </w:r>
      <w:r>
        <w:fldChar w:fldCharType="end"/>
      </w:r>
    </w:p>
    <w:p w:rsidR="00A77B3E" w:rsidRDefault="00D7157A">
      <w:pPr>
        <w:pStyle w:val="TOC8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</w:instrText>
      </w:r>
      <w:r w:rsidR="00842D52">
        <w:rPr>
          <w:rStyle w:val="Hyperlink"/>
        </w:rPr>
        <w:instrText xml:space="preserve">YPERLINK \l "_Toc256000203" </w:instrText>
      </w:r>
      <w:r>
        <w:fldChar w:fldCharType="separate"/>
      </w:r>
      <w:r w:rsidR="00842D52">
        <w:rPr>
          <w:rStyle w:val="Hyperlink"/>
        </w:rPr>
        <w:t xml:space="preserve">3. gray box testing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_Toc256000203 \h </w:instrText>
      </w:r>
      <w:r>
        <w:fldChar w:fldCharType="separate"/>
      </w:r>
      <w:r w:rsidR="00842D52">
        <w:rPr>
          <w:rStyle w:val="Hyperlink"/>
        </w:rPr>
        <w:t>18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"_Toc256000204" </w:instrText>
      </w:r>
      <w:r>
        <w:fldChar w:fldCharType="separate"/>
      </w:r>
      <w:r w:rsidR="00842D52">
        <w:rPr>
          <w:rStyle w:val="Hyperlink"/>
        </w:rPr>
        <w:t xml:space="preserve">2. Integration testing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_Toc256000204 \h </w:instrText>
      </w:r>
      <w:r>
        <w:fldChar w:fldCharType="separate"/>
      </w:r>
      <w:r w:rsidR="00842D52">
        <w:rPr>
          <w:rStyle w:val="Hyperlink"/>
        </w:rPr>
        <w:t>18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"_Toc256000205" </w:instrText>
      </w:r>
      <w:r>
        <w:fldChar w:fldCharType="separate"/>
      </w:r>
      <w:r w:rsidR="00842D52">
        <w:rPr>
          <w:rStyle w:val="Hyperlink"/>
        </w:rPr>
        <w:t xml:space="preserve">1. Bottom up integration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_Toc256000205 \h </w:instrText>
      </w:r>
      <w:r>
        <w:fldChar w:fldCharType="separate"/>
      </w:r>
      <w:r w:rsidR="00842D52">
        <w:rPr>
          <w:rStyle w:val="Hyperlink"/>
        </w:rPr>
        <w:t>18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"_Toc256000206" </w:instrText>
      </w:r>
      <w:r>
        <w:fldChar w:fldCharType="separate"/>
      </w:r>
      <w:r w:rsidR="00842D52">
        <w:rPr>
          <w:rStyle w:val="Hyperlink"/>
        </w:rPr>
        <w:t xml:space="preserve">2. Top down integration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_Toc256000206 \h </w:instrText>
      </w:r>
      <w:r>
        <w:fldChar w:fldCharType="separate"/>
      </w:r>
      <w:r w:rsidR="00842D52">
        <w:rPr>
          <w:rStyle w:val="Hyperlink"/>
        </w:rPr>
        <w:t>19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"_Toc256000207" </w:instrText>
      </w:r>
      <w:r>
        <w:fldChar w:fldCharType="separate"/>
      </w:r>
      <w:r w:rsidR="00842D52">
        <w:rPr>
          <w:rStyle w:val="Hyperlink"/>
        </w:rPr>
        <w:t xml:space="preserve">3. Regression Testing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_Toc256000207 \h </w:instrText>
      </w:r>
      <w:r>
        <w:fldChar w:fldCharType="separate"/>
      </w:r>
      <w:r w:rsidR="00842D52">
        <w:rPr>
          <w:rStyle w:val="Hyperlink"/>
        </w:rPr>
        <w:t>19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"_Toc256000208" </w:instrText>
      </w:r>
      <w:r>
        <w:fldChar w:fldCharType="separate"/>
      </w:r>
      <w:r w:rsidR="00842D52">
        <w:rPr>
          <w:rStyle w:val="Hyperlink"/>
        </w:rPr>
        <w:t xml:space="preserve">4. System Testing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_Toc256000208 \h </w:instrText>
      </w:r>
      <w:r>
        <w:fldChar w:fldCharType="separate"/>
      </w:r>
      <w:r w:rsidR="00842D52">
        <w:rPr>
          <w:rStyle w:val="Hyperlink"/>
        </w:rPr>
        <w:t>19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"_Toc256000209" </w:instrText>
      </w:r>
      <w:r>
        <w:fldChar w:fldCharType="separate"/>
      </w:r>
      <w:r w:rsidR="00842D52">
        <w:rPr>
          <w:rStyle w:val="Hyperlink"/>
        </w:rPr>
        <w:t>1. Recover</w:t>
      </w:r>
      <w:r w:rsidR="00842D52">
        <w:rPr>
          <w:rStyle w:val="Hyperlink"/>
        </w:rPr>
        <w:t xml:space="preserve">y testing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_Toc256000209 \h </w:instrText>
      </w:r>
      <w:r>
        <w:fldChar w:fldCharType="separate"/>
      </w:r>
      <w:r w:rsidR="00842D52">
        <w:rPr>
          <w:rStyle w:val="Hyperlink"/>
        </w:rPr>
        <w:t>19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"_Toc256000210" </w:instrText>
      </w:r>
      <w:r>
        <w:fldChar w:fldCharType="separate"/>
      </w:r>
      <w:r w:rsidR="00842D52">
        <w:rPr>
          <w:rStyle w:val="Hyperlink"/>
        </w:rPr>
        <w:t xml:space="preserve">2. Security Testing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_Toc256000210 \h </w:instrText>
      </w:r>
      <w:r>
        <w:fldChar w:fldCharType="separate"/>
      </w:r>
      <w:r w:rsidR="00842D52">
        <w:rPr>
          <w:rStyle w:val="Hyperlink"/>
        </w:rPr>
        <w:t>19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"_Toc256000211" </w:instrText>
      </w:r>
      <w:r>
        <w:fldChar w:fldCharType="separate"/>
      </w:r>
      <w:r w:rsidR="00842D52">
        <w:rPr>
          <w:rStyle w:val="Hyperlink"/>
        </w:rPr>
        <w:t xml:space="preserve">3. Stress or Volume testing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_Toc256000211 \h </w:instrText>
      </w:r>
      <w:r>
        <w:fldChar w:fldCharType="separate"/>
      </w:r>
      <w:r w:rsidR="00842D52">
        <w:rPr>
          <w:rStyle w:val="Hyperlink"/>
        </w:rPr>
        <w:t>19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"_Toc256000212" </w:instrText>
      </w:r>
      <w:r>
        <w:fldChar w:fldCharType="separate"/>
      </w:r>
      <w:r w:rsidR="00842D52">
        <w:rPr>
          <w:rStyle w:val="Hyperlink"/>
        </w:rPr>
        <w:t xml:space="preserve">4. Performance testing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_Toc256000212 \h </w:instrText>
      </w:r>
      <w:r>
        <w:fldChar w:fldCharType="separate"/>
      </w:r>
      <w:r w:rsidR="00842D52">
        <w:rPr>
          <w:rStyle w:val="Hyperlink"/>
        </w:rPr>
        <w:t>19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"_Toc256000213" </w:instrText>
      </w:r>
      <w:r>
        <w:fldChar w:fldCharType="separate"/>
      </w:r>
      <w:r w:rsidR="00842D52">
        <w:rPr>
          <w:rStyle w:val="Hyperlink"/>
        </w:rPr>
        <w:t xml:space="preserve">5. Final acceptance testing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_Toc256000213 \h </w:instrText>
      </w:r>
      <w:r>
        <w:fldChar w:fldCharType="separate"/>
      </w:r>
      <w:r w:rsidR="00842D52">
        <w:rPr>
          <w:rStyle w:val="Hyperlink"/>
        </w:rPr>
        <w:t>19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"_Toc256000214" </w:instrText>
      </w:r>
      <w:r>
        <w:fldChar w:fldCharType="separate"/>
      </w:r>
      <w:r w:rsidR="00842D52">
        <w:rPr>
          <w:rStyle w:val="Hyperlink"/>
        </w:rPr>
        <w:t>1. Quali</w:t>
      </w:r>
      <w:r w:rsidR="00842D52">
        <w:rPr>
          <w:rStyle w:val="Hyperlink"/>
        </w:rPr>
        <w:t xml:space="preserve">ty Assurance testing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_Toc256000214 \h </w:instrText>
      </w:r>
      <w:r>
        <w:fldChar w:fldCharType="separate"/>
      </w:r>
      <w:r w:rsidR="00842D52">
        <w:rPr>
          <w:rStyle w:val="Hyperlink"/>
        </w:rPr>
        <w:t>19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"_Toc256000215" </w:instrText>
      </w:r>
      <w:r>
        <w:fldChar w:fldCharType="separate"/>
      </w:r>
      <w:r w:rsidR="00842D52">
        <w:rPr>
          <w:rStyle w:val="Hyperlink"/>
        </w:rPr>
        <w:t xml:space="preserve">2. User acceptance testing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_Toc256000215 \h </w:instrText>
      </w:r>
      <w:r>
        <w:fldChar w:fldCharType="separate"/>
      </w:r>
      <w:r w:rsidR="00842D52">
        <w:rPr>
          <w:rStyle w:val="Hyperlink"/>
        </w:rPr>
        <w:t>19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"_Toc256000216" </w:instrText>
      </w:r>
      <w:r>
        <w:fldChar w:fldCharType="separate"/>
      </w:r>
      <w:r w:rsidR="00842D52">
        <w:rPr>
          <w:rStyle w:val="Hyperlink"/>
        </w:rPr>
        <w:t xml:space="preserve">1. Alpha testing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_Toc256000216 \h </w:instrText>
      </w:r>
      <w:r>
        <w:fldChar w:fldCharType="separate"/>
      </w:r>
      <w:r w:rsidR="00842D52">
        <w:rPr>
          <w:rStyle w:val="Hyperlink"/>
        </w:rPr>
        <w:t>19</w:t>
      </w:r>
      <w:r>
        <w:fldChar w:fldCharType="end"/>
      </w:r>
    </w:p>
    <w:p w:rsidR="00A77B3E" w:rsidRDefault="00D7157A">
      <w:pPr>
        <w:pStyle w:val="TOC7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"_Toc256000217" </w:instrText>
      </w:r>
      <w:r>
        <w:fldChar w:fldCharType="separate"/>
      </w:r>
      <w:r w:rsidR="00842D52">
        <w:rPr>
          <w:rStyle w:val="Hyperlink"/>
        </w:rPr>
        <w:t xml:space="preserve">2. Beta Testing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_Toc256000217 \h </w:instrText>
      </w:r>
      <w:r>
        <w:fldChar w:fldCharType="separate"/>
      </w:r>
      <w:r w:rsidR="00842D52">
        <w:rPr>
          <w:rStyle w:val="Hyperlink"/>
        </w:rPr>
        <w:t>19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"_Toc256000218" </w:instrText>
      </w:r>
      <w:r>
        <w:fldChar w:fldCharType="separate"/>
      </w:r>
      <w:r w:rsidR="00842D52">
        <w:rPr>
          <w:rStyle w:val="Hyperlink"/>
        </w:rPr>
        <w:t xml:space="preserve">Phase 7: System Implementation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_Toc256000218 \h </w:instrText>
      </w:r>
      <w:r>
        <w:fldChar w:fldCharType="separate"/>
      </w:r>
      <w:r w:rsidR="00842D52">
        <w:rPr>
          <w:rStyle w:val="Hyperlink"/>
        </w:rPr>
        <w:t>19</w:t>
      </w:r>
      <w:r>
        <w:fldChar w:fldCharType="end"/>
      </w:r>
    </w:p>
    <w:p w:rsidR="00A77B3E" w:rsidRDefault="00D7157A">
      <w:pPr>
        <w:pStyle w:val="TOC4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"_Toc256000219" </w:instrText>
      </w:r>
      <w:r>
        <w:fldChar w:fldCharType="separate"/>
      </w:r>
      <w:r w:rsidR="00842D52">
        <w:rPr>
          <w:rStyle w:val="Hyperlink"/>
        </w:rPr>
        <w:t>1.</w:t>
      </w:r>
      <w:r w:rsidR="00842D52">
        <w:rPr>
          <w:rStyle w:val="Hyperlink"/>
        </w:rPr>
        <w:t xml:space="preserve"> Activities in system implementation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_Toc256000219 \h </w:instrText>
      </w:r>
      <w:r>
        <w:fldChar w:fldCharType="separate"/>
      </w:r>
      <w:r w:rsidR="00842D52">
        <w:rPr>
          <w:rStyle w:val="Hyperlink"/>
        </w:rPr>
        <w:t>19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"_Toc256000220" </w:instrText>
      </w:r>
      <w:r>
        <w:fldChar w:fldCharType="separate"/>
      </w:r>
      <w:r w:rsidR="00842D52">
        <w:rPr>
          <w:rStyle w:val="Hyperlink"/>
        </w:rPr>
        <w:t xml:space="preserve">1. Equipment installation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_Toc256000220 \h </w:instrText>
      </w:r>
      <w:r>
        <w:fldChar w:fldCharType="separate"/>
      </w:r>
      <w:r w:rsidR="00842D52">
        <w:rPr>
          <w:rStyle w:val="Hyperlink"/>
        </w:rPr>
        <w:t>19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"_Toc256000221" </w:instrText>
      </w:r>
      <w:r>
        <w:fldChar w:fldCharType="separate"/>
      </w:r>
      <w:r w:rsidR="00842D52">
        <w:rPr>
          <w:rStyle w:val="Hyperlink"/>
        </w:rPr>
        <w:t xml:space="preserve">1. Site Preparation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_Toc256000221 \h </w:instrText>
      </w:r>
      <w:r>
        <w:fldChar w:fldCharType="separate"/>
      </w:r>
      <w:r w:rsidR="00842D52">
        <w:rPr>
          <w:rStyle w:val="Hyperlink"/>
        </w:rPr>
        <w:t>19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"_Toc256000222" </w:instrText>
      </w:r>
      <w:r>
        <w:fldChar w:fldCharType="separate"/>
      </w:r>
      <w:r w:rsidR="00842D52">
        <w:rPr>
          <w:rStyle w:val="Hyperlink"/>
        </w:rPr>
        <w:t xml:space="preserve">2. Installation of new hardware / Software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_Toc256000222 \h </w:instrText>
      </w:r>
      <w:r>
        <w:fldChar w:fldCharType="separate"/>
      </w:r>
      <w:r w:rsidR="00842D52">
        <w:rPr>
          <w:rStyle w:val="Hyperlink"/>
        </w:rPr>
        <w:t>19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</w:instrText>
      </w:r>
      <w:r w:rsidR="00842D52">
        <w:rPr>
          <w:rStyle w:val="Hyperlink"/>
        </w:rPr>
        <w:instrText xml:space="preserve">"_Toc256000223" </w:instrText>
      </w:r>
      <w:r>
        <w:fldChar w:fldCharType="separate"/>
      </w:r>
      <w:r w:rsidR="00842D52">
        <w:rPr>
          <w:rStyle w:val="Hyperlink"/>
        </w:rPr>
        <w:t xml:space="preserve">3. Equipment Checkout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_Toc256000223 \h </w:instrText>
      </w:r>
      <w:r>
        <w:fldChar w:fldCharType="separate"/>
      </w:r>
      <w:r w:rsidR="00842D52">
        <w:rPr>
          <w:rStyle w:val="Hyperlink"/>
        </w:rPr>
        <w:t>19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"_Toc256000224" </w:instrText>
      </w:r>
      <w:r>
        <w:fldChar w:fldCharType="separate"/>
      </w:r>
      <w:r w:rsidR="00842D52">
        <w:rPr>
          <w:rStyle w:val="Hyperlink"/>
        </w:rPr>
        <w:t xml:space="preserve">2. Training Personnel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_Toc256000224 \h </w:instrText>
      </w:r>
      <w:r>
        <w:fldChar w:fldCharType="separate"/>
      </w:r>
      <w:r w:rsidR="00842D52">
        <w:rPr>
          <w:rStyle w:val="Hyperlink"/>
        </w:rPr>
        <w:t>20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"_Toc256000225" </w:instrText>
      </w:r>
      <w:r>
        <w:fldChar w:fldCharType="separate"/>
      </w:r>
      <w:r w:rsidR="00842D52">
        <w:rPr>
          <w:rStyle w:val="Hyperlink"/>
        </w:rPr>
        <w:t xml:space="preserve">3. System change over strategies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_Toc256000225 \h </w:instrText>
      </w:r>
      <w:r>
        <w:fldChar w:fldCharType="separate"/>
      </w:r>
      <w:r w:rsidR="00842D52">
        <w:rPr>
          <w:rStyle w:val="Hyperlink"/>
        </w:rPr>
        <w:t>20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"_Toc256000226" </w:instrText>
      </w:r>
      <w:r>
        <w:fldChar w:fldCharType="separate"/>
      </w:r>
      <w:r w:rsidR="00842D52">
        <w:rPr>
          <w:rStyle w:val="Hyperlink"/>
        </w:rPr>
        <w:t>1. Direct Implementation / A</w:t>
      </w:r>
      <w:r w:rsidR="00842D52">
        <w:rPr>
          <w:rStyle w:val="Hyperlink"/>
        </w:rPr>
        <w:t xml:space="preserve">brupt changeover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_Toc256000226 \h </w:instrText>
      </w:r>
      <w:r>
        <w:fldChar w:fldCharType="separate"/>
      </w:r>
      <w:r w:rsidR="00842D52">
        <w:rPr>
          <w:rStyle w:val="Hyperlink"/>
        </w:rPr>
        <w:t>20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"_Toc256000227" </w:instrText>
      </w:r>
      <w:r>
        <w:fldChar w:fldCharType="separate"/>
      </w:r>
      <w:r w:rsidR="00842D52">
        <w:rPr>
          <w:rStyle w:val="Hyperlink"/>
        </w:rPr>
        <w:t xml:space="preserve">2. Phased changeover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_Toc256000227 \h </w:instrText>
      </w:r>
      <w:r>
        <w:fldChar w:fldCharType="separate"/>
      </w:r>
      <w:r w:rsidR="00842D52">
        <w:rPr>
          <w:rStyle w:val="Hyperlink"/>
        </w:rPr>
        <w:t>20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"_Toc256000228" </w:instrText>
      </w:r>
      <w:r>
        <w:fldChar w:fldCharType="separate"/>
      </w:r>
      <w:r w:rsidR="00842D52">
        <w:rPr>
          <w:rStyle w:val="Hyperlink"/>
        </w:rPr>
        <w:t xml:space="preserve">3. Pilot changeover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_Toc256000228 \h </w:instrText>
      </w:r>
      <w:r>
        <w:fldChar w:fldCharType="separate"/>
      </w:r>
      <w:r w:rsidR="00842D52">
        <w:rPr>
          <w:rStyle w:val="Hyperlink"/>
        </w:rPr>
        <w:t>20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"_Toc256000229" </w:instrText>
      </w:r>
      <w:r>
        <w:fldChar w:fldCharType="separate"/>
      </w:r>
      <w:r w:rsidR="00842D52">
        <w:rPr>
          <w:rStyle w:val="Hyperlink"/>
        </w:rPr>
        <w:t xml:space="preserve">4. Parallel Changeover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_Toc256000229 \h </w:instrText>
      </w:r>
      <w:r>
        <w:fldChar w:fldCharType="separate"/>
      </w:r>
      <w:r w:rsidR="00842D52">
        <w:rPr>
          <w:rStyle w:val="Hyperlink"/>
        </w:rPr>
        <w:t>20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lastRenderedPageBreak/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"_Toc256000230" </w:instrText>
      </w:r>
      <w:r>
        <w:fldChar w:fldCharType="separate"/>
      </w:r>
      <w:r w:rsidR="00842D52">
        <w:rPr>
          <w:rStyle w:val="Hyperlink"/>
        </w:rPr>
        <w:t xml:space="preserve">4. Technical activities for change over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_Toc256000230 \h </w:instrText>
      </w:r>
      <w:r>
        <w:fldChar w:fldCharType="separate"/>
      </w:r>
      <w:r w:rsidR="00842D52">
        <w:rPr>
          <w:rStyle w:val="Hyperlink"/>
        </w:rPr>
        <w:t>20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"_Toc256000231" </w:instrText>
      </w:r>
      <w:r>
        <w:fldChar w:fldCharType="separate"/>
      </w:r>
      <w:r w:rsidR="00842D52">
        <w:rPr>
          <w:rStyle w:val="Hyperlink"/>
        </w:rPr>
        <w:t xml:space="preserve">1. Procedure Conversion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_Toc256000231 \h </w:instrText>
      </w:r>
      <w:r>
        <w:fldChar w:fldCharType="separate"/>
      </w:r>
      <w:r w:rsidR="00842D52">
        <w:rPr>
          <w:rStyle w:val="Hyperlink"/>
        </w:rPr>
        <w:t>20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"_Toc256000232" </w:instrText>
      </w:r>
      <w:r>
        <w:fldChar w:fldCharType="separate"/>
      </w:r>
      <w:r w:rsidR="00842D52">
        <w:rPr>
          <w:rStyle w:val="Hyperlink"/>
        </w:rPr>
        <w:t xml:space="preserve">2. File Conversion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_Toc256000232 \h </w:instrText>
      </w:r>
      <w:r>
        <w:fldChar w:fldCharType="separate"/>
      </w:r>
      <w:r w:rsidR="00842D52">
        <w:rPr>
          <w:rStyle w:val="Hyperlink"/>
        </w:rPr>
        <w:t>20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"_Toc256000233" </w:instrText>
      </w:r>
      <w:r>
        <w:fldChar w:fldCharType="separate"/>
      </w:r>
      <w:r w:rsidR="00842D52">
        <w:rPr>
          <w:rStyle w:val="Hyperlink"/>
        </w:rPr>
        <w:t xml:space="preserve">3. System Conversion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_Toc256000233 \h </w:instrText>
      </w:r>
      <w:r>
        <w:fldChar w:fldCharType="separate"/>
      </w:r>
      <w:r w:rsidR="00842D52">
        <w:rPr>
          <w:rStyle w:val="Hyperlink"/>
        </w:rPr>
        <w:t>20</w:t>
      </w:r>
      <w:r>
        <w:fldChar w:fldCharType="end"/>
      </w:r>
    </w:p>
    <w:p w:rsidR="00A77B3E" w:rsidRDefault="00D7157A">
      <w:pPr>
        <w:pStyle w:val="TOC6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"_Toc256000234" </w:instrText>
      </w:r>
      <w:r>
        <w:fldChar w:fldCharType="separate"/>
      </w:r>
      <w:r w:rsidR="00842D52">
        <w:rPr>
          <w:rStyle w:val="Hyperlink"/>
        </w:rPr>
        <w:t xml:space="preserve">4. Scheduling personnel and equipment 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_Toc256000234 \h </w:instrText>
      </w:r>
      <w:r>
        <w:fldChar w:fldCharType="separate"/>
      </w:r>
      <w:r w:rsidR="00842D52">
        <w:rPr>
          <w:rStyle w:val="Hyperlink"/>
        </w:rPr>
        <w:t>20</w:t>
      </w:r>
      <w:r>
        <w:fldChar w:fldCharType="end"/>
      </w:r>
    </w:p>
    <w:p w:rsidR="00A77B3E" w:rsidRDefault="00D7157A">
      <w:pPr>
        <w:pStyle w:val="TOC3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</w:instrText>
      </w:r>
      <w:r w:rsidR="00842D52">
        <w:rPr>
          <w:rStyle w:val="Hyperlink"/>
        </w:rPr>
        <w:instrText xml:space="preserve">c256000235" </w:instrText>
      </w:r>
      <w:r>
        <w:fldChar w:fldCharType="separate"/>
      </w:r>
      <w:r w:rsidR="00842D52">
        <w:rPr>
          <w:rStyle w:val="Hyperlink"/>
        </w:rPr>
        <w:t xml:space="preserve">Phase 8 : Post implementation review and maintenance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_Toc256000235 \h </w:instrText>
      </w:r>
      <w:r>
        <w:fldChar w:fldCharType="separate"/>
      </w:r>
      <w:r w:rsidR="00842D52">
        <w:rPr>
          <w:rStyle w:val="Hyperlink"/>
        </w:rPr>
        <w:t>20</w:t>
      </w:r>
      <w:r>
        <w:fldChar w:fldCharType="end"/>
      </w:r>
    </w:p>
    <w:p w:rsidR="00A77B3E" w:rsidRDefault="00D7157A">
      <w:pPr>
        <w:pStyle w:val="TOC4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"_Toc256000236" </w:instrText>
      </w:r>
      <w:r>
        <w:fldChar w:fldCharType="separate"/>
      </w:r>
      <w:r w:rsidR="00842D52">
        <w:rPr>
          <w:rStyle w:val="Hyperlink"/>
        </w:rPr>
        <w:t xml:space="preserve">1. Post Implementation review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_Toc256000236 \h </w:instrText>
      </w:r>
      <w:r>
        <w:fldChar w:fldCharType="separate"/>
      </w:r>
      <w:r w:rsidR="00842D52">
        <w:rPr>
          <w:rStyle w:val="Hyperlink"/>
        </w:rPr>
        <w:t>20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"_Toc256000237" </w:instrText>
      </w:r>
      <w:r>
        <w:fldChar w:fldCharType="separate"/>
      </w:r>
      <w:r w:rsidR="00842D52">
        <w:rPr>
          <w:rStyle w:val="Hyperlink"/>
        </w:rPr>
        <w:t xml:space="preserve">1. Development Evaluation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_Toc256000237 \h </w:instrText>
      </w:r>
      <w:r>
        <w:fldChar w:fldCharType="separate"/>
      </w:r>
      <w:r w:rsidR="00842D52">
        <w:rPr>
          <w:rStyle w:val="Hyperlink"/>
        </w:rPr>
        <w:t>20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"_Toc256000238" </w:instrText>
      </w:r>
      <w:r>
        <w:fldChar w:fldCharType="separate"/>
      </w:r>
      <w:r w:rsidR="00842D52">
        <w:rPr>
          <w:rStyle w:val="Hyperlink"/>
        </w:rPr>
        <w:t xml:space="preserve">3. Information Evaluation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_Toc256000238 \h </w:instrText>
      </w:r>
      <w:r>
        <w:fldChar w:fldCharType="separate"/>
      </w:r>
      <w:r w:rsidR="00842D52">
        <w:rPr>
          <w:rStyle w:val="Hyperlink"/>
        </w:rPr>
        <w:t>20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"_Toc256000239" </w:instrText>
      </w:r>
      <w:r>
        <w:fldChar w:fldCharType="separate"/>
      </w:r>
      <w:r w:rsidR="00842D52">
        <w:rPr>
          <w:rStyle w:val="Hyperlink"/>
        </w:rPr>
        <w:t xml:space="preserve">2. Operational Evaluation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_Toc256000239 \h </w:instrText>
      </w:r>
      <w:r>
        <w:fldChar w:fldCharType="separate"/>
      </w:r>
      <w:r w:rsidR="00842D52">
        <w:rPr>
          <w:rStyle w:val="Hyperlink"/>
        </w:rPr>
        <w:t>20</w:t>
      </w:r>
      <w:r>
        <w:fldChar w:fldCharType="end"/>
      </w:r>
    </w:p>
    <w:p w:rsidR="00A77B3E" w:rsidRDefault="00D7157A">
      <w:pPr>
        <w:pStyle w:val="TOC4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"_Toc256000240" </w:instrText>
      </w:r>
      <w:r>
        <w:fldChar w:fldCharType="separate"/>
      </w:r>
      <w:r w:rsidR="00842D52">
        <w:rPr>
          <w:rStyle w:val="Hyperlink"/>
        </w:rPr>
        <w:t xml:space="preserve">2. System maintenance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_Toc256000240 \h </w:instrText>
      </w:r>
      <w:r>
        <w:fldChar w:fldCharType="separate"/>
      </w:r>
      <w:r w:rsidR="00842D52">
        <w:rPr>
          <w:rStyle w:val="Hyperlink"/>
        </w:rPr>
        <w:t>20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"_Toc256000241" </w:instrText>
      </w:r>
      <w:r>
        <w:fldChar w:fldCharType="separate"/>
      </w:r>
      <w:r w:rsidR="00842D52">
        <w:rPr>
          <w:rStyle w:val="Hyperlink"/>
        </w:rPr>
        <w:t xml:space="preserve">1. Schedule maintenance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_Toc256000241 \h </w:instrText>
      </w:r>
      <w:r>
        <w:fldChar w:fldCharType="separate"/>
      </w:r>
      <w:r w:rsidR="00842D52">
        <w:rPr>
          <w:rStyle w:val="Hyperlink"/>
        </w:rPr>
        <w:t>21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"_Toc256000242" </w:instrText>
      </w:r>
      <w:r>
        <w:fldChar w:fldCharType="separate"/>
      </w:r>
      <w:r w:rsidR="00842D52">
        <w:rPr>
          <w:rStyle w:val="Hyperlink"/>
        </w:rPr>
        <w:t xml:space="preserve">2. Rescue maintenance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_Toc256000242 \h </w:instrText>
      </w:r>
      <w:r>
        <w:fldChar w:fldCharType="separate"/>
      </w:r>
      <w:r w:rsidR="00842D52">
        <w:rPr>
          <w:rStyle w:val="Hyperlink"/>
        </w:rPr>
        <w:t>21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</w:instrText>
      </w:r>
      <w:r w:rsidR="00842D52">
        <w:rPr>
          <w:rStyle w:val="Hyperlink"/>
        </w:rPr>
        <w:instrText xml:space="preserve">ERLINK \l "_Toc256000243" </w:instrText>
      </w:r>
      <w:r>
        <w:fldChar w:fldCharType="separate"/>
      </w:r>
      <w:r w:rsidR="00842D52">
        <w:rPr>
          <w:rStyle w:val="Hyperlink"/>
        </w:rPr>
        <w:t xml:space="preserve">3. Corrective maintenance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_Toc256000243 \h </w:instrText>
      </w:r>
      <w:r>
        <w:fldChar w:fldCharType="separate"/>
      </w:r>
      <w:r w:rsidR="00842D52">
        <w:rPr>
          <w:rStyle w:val="Hyperlink"/>
        </w:rPr>
        <w:t>21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"_Toc256000244" </w:instrText>
      </w:r>
      <w:r>
        <w:fldChar w:fldCharType="separate"/>
      </w:r>
      <w:r w:rsidR="00842D52">
        <w:rPr>
          <w:rStyle w:val="Hyperlink"/>
        </w:rPr>
        <w:t xml:space="preserve">4. Adaptive maintenance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_Toc256000244 \h </w:instrText>
      </w:r>
      <w:r>
        <w:fldChar w:fldCharType="separate"/>
      </w:r>
      <w:r w:rsidR="00842D52">
        <w:rPr>
          <w:rStyle w:val="Hyperlink"/>
        </w:rPr>
        <w:t>21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"_Toc256000245" </w:instrText>
      </w:r>
      <w:r>
        <w:fldChar w:fldCharType="separate"/>
      </w:r>
      <w:r w:rsidR="00842D52">
        <w:rPr>
          <w:rStyle w:val="Hyperlink"/>
        </w:rPr>
        <w:t xml:space="preserve">5. Perfective maintenance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_Toc256000245 \h </w:instrText>
      </w:r>
      <w:r>
        <w:fldChar w:fldCharType="separate"/>
      </w:r>
      <w:r w:rsidR="00842D52">
        <w:rPr>
          <w:rStyle w:val="Hyperlink"/>
        </w:rPr>
        <w:t>21</w:t>
      </w:r>
      <w:r>
        <w:fldChar w:fldCharType="end"/>
      </w:r>
    </w:p>
    <w:p w:rsidR="00A77B3E" w:rsidRDefault="00D7157A">
      <w:pPr>
        <w:pStyle w:val="TOC5"/>
        <w:tabs>
          <w:tab w:val="right" w:leader="dot" w:pos="8640"/>
        </w:tabs>
      </w:pPr>
      <w:r>
        <w:fldChar w:fldCharType="end"/>
      </w:r>
      <w:r>
        <w:fldChar w:fldCharType="begin"/>
      </w:r>
      <w:r w:rsidR="00842D52">
        <w:rPr>
          <w:rStyle w:val="Hyperlink"/>
        </w:rPr>
        <w:instrText xml:space="preserve"> HYPERLINK \l "_Toc256000246" </w:instrText>
      </w:r>
      <w:r>
        <w:fldChar w:fldCharType="separate"/>
      </w:r>
      <w:r w:rsidR="00842D52">
        <w:rPr>
          <w:rStyle w:val="Hyperlink"/>
        </w:rPr>
        <w:t>6. Preventive mainte</w:t>
      </w:r>
      <w:r w:rsidR="00842D52">
        <w:rPr>
          <w:rStyle w:val="Hyperlink"/>
        </w:rPr>
        <w:t xml:space="preserve">nance </w:t>
      </w:r>
      <w:r w:rsidR="00842D52">
        <w:rPr>
          <w:rStyle w:val="Hyperlink"/>
        </w:rPr>
        <w:tab/>
      </w:r>
      <w:r>
        <w:fldChar w:fldCharType="begin"/>
      </w:r>
      <w:r w:rsidR="00842D52">
        <w:rPr>
          <w:rStyle w:val="Hyperlink"/>
        </w:rPr>
        <w:instrText xml:space="preserve"> PAGEREF _Toc256000246 \h </w:instrText>
      </w:r>
      <w:r>
        <w:fldChar w:fldCharType="separate"/>
      </w:r>
      <w:r w:rsidR="00842D52">
        <w:rPr>
          <w:rStyle w:val="Hyperlink"/>
        </w:rPr>
        <w:t>21</w:t>
      </w:r>
      <w:r>
        <w:fldChar w:fldCharType="end"/>
      </w:r>
    </w:p>
    <w:p w:rsidR="00A77B3E" w:rsidRDefault="00D7157A">
      <w:r>
        <w:fldChar w:fldCharType="end"/>
      </w:r>
      <w:r>
        <w:fldChar w:fldCharType="end"/>
      </w:r>
    </w:p>
    <w:p w:rsidR="00A77B3E" w:rsidRDefault="00842D52">
      <w:pPr>
        <w:pStyle w:val="iMindMapTitle"/>
      </w:pPr>
      <w:r>
        <w:br w:type="page"/>
      </w:r>
      <w:r>
        <w:lastRenderedPageBreak/>
        <w:t xml:space="preserve">Chapter Number 5 : Acquisition, Development of Info. System </w:t>
      </w:r>
    </w:p>
    <w:p w:rsidR="00A77B3E" w:rsidRDefault="00842D52">
      <w:pPr>
        <w:pStyle w:val="iMindMapHeading2"/>
      </w:pPr>
      <w:bookmarkStart w:id="0" w:name="_Toc256000000"/>
      <w:r>
        <w:t xml:space="preserve">1. Why system development objectives fail ? </w:t>
      </w:r>
      <w:bookmarkEnd w:id="0"/>
    </w:p>
    <w:p w:rsidR="00A77B3E" w:rsidRDefault="00842D52">
      <w:pPr>
        <w:pStyle w:val="iMindMapHeading3"/>
      </w:pPr>
      <w:bookmarkStart w:id="1" w:name="_Toc256000001"/>
      <w:r>
        <w:t xml:space="preserve">1. User related issues </w:t>
      </w:r>
      <w:bookmarkEnd w:id="1"/>
    </w:p>
    <w:p w:rsidR="00A77B3E" w:rsidRDefault="00842D52">
      <w:pPr>
        <w:pStyle w:val="iMindMapHeading4"/>
      </w:pPr>
      <w:bookmarkStart w:id="2" w:name="_Toc256000002"/>
      <w:r>
        <w:t>1. Shifting use</w:t>
      </w:r>
      <w:r>
        <w:t xml:space="preserve">r needs </w:t>
      </w:r>
      <w:bookmarkEnd w:id="2"/>
    </w:p>
    <w:p w:rsidR="00A77B3E" w:rsidRDefault="00842D52">
      <w:pPr>
        <w:pStyle w:val="iMindMapHeading4"/>
      </w:pPr>
      <w:bookmarkStart w:id="3" w:name="_Toc256000003"/>
      <w:r>
        <w:t xml:space="preserve">2. Resistance to change </w:t>
      </w:r>
      <w:bookmarkEnd w:id="3"/>
    </w:p>
    <w:p w:rsidR="00A77B3E" w:rsidRDefault="00842D52">
      <w:pPr>
        <w:pStyle w:val="iMindMapHeading4"/>
      </w:pPr>
      <w:bookmarkStart w:id="4" w:name="_Toc256000004"/>
      <w:r>
        <w:t xml:space="preserve">3. Lack of user participation </w:t>
      </w:r>
      <w:bookmarkEnd w:id="4"/>
    </w:p>
    <w:p w:rsidR="00A77B3E" w:rsidRDefault="00842D52">
      <w:pPr>
        <w:pStyle w:val="iMindMapHeading4"/>
      </w:pPr>
      <w:bookmarkStart w:id="5" w:name="_Toc256000005"/>
      <w:r>
        <w:t xml:space="preserve">4. Inadequate testing and user training </w:t>
      </w:r>
      <w:bookmarkEnd w:id="5"/>
    </w:p>
    <w:p w:rsidR="00A77B3E" w:rsidRDefault="00842D52">
      <w:pPr>
        <w:pStyle w:val="iMindMapHeading3"/>
      </w:pPr>
      <w:bookmarkStart w:id="6" w:name="_Toc256000006"/>
      <w:r>
        <w:t xml:space="preserve">2. Developer related issues </w:t>
      </w:r>
      <w:bookmarkEnd w:id="6"/>
    </w:p>
    <w:p w:rsidR="00A77B3E" w:rsidRDefault="00842D52">
      <w:pPr>
        <w:pStyle w:val="iMindMapHeading4"/>
      </w:pPr>
      <w:bookmarkStart w:id="7" w:name="_Toc256000007"/>
      <w:r>
        <w:t xml:space="preserve">1. Lack of standard project management and system methods </w:t>
      </w:r>
      <w:bookmarkEnd w:id="7"/>
    </w:p>
    <w:p w:rsidR="00A77B3E" w:rsidRDefault="00842D52">
      <w:pPr>
        <w:pStyle w:val="iMindMapHeading4"/>
      </w:pPr>
      <w:bookmarkStart w:id="8" w:name="_Toc256000008"/>
      <w:r>
        <w:t xml:space="preserve">2. Overburdened and under trained development staff </w:t>
      </w:r>
      <w:bookmarkEnd w:id="8"/>
    </w:p>
    <w:p w:rsidR="00A77B3E" w:rsidRDefault="00842D52">
      <w:pPr>
        <w:pStyle w:val="iMindMapHeading3"/>
      </w:pPr>
      <w:bookmarkStart w:id="9" w:name="_Toc256000009"/>
      <w:r>
        <w:t xml:space="preserve">3. Management related issues </w:t>
      </w:r>
      <w:bookmarkEnd w:id="9"/>
    </w:p>
    <w:p w:rsidR="00A77B3E" w:rsidRDefault="00842D52">
      <w:pPr>
        <w:pStyle w:val="iMindMapHeading4"/>
      </w:pPr>
      <w:bookmarkStart w:id="10" w:name="_Toc256000010"/>
      <w:r>
        <w:t xml:space="preserve">1. Lack of senior management support </w:t>
      </w:r>
      <w:bookmarkEnd w:id="10"/>
    </w:p>
    <w:p w:rsidR="00A77B3E" w:rsidRDefault="00842D52">
      <w:pPr>
        <w:pStyle w:val="iMindMapHeading4"/>
      </w:pPr>
      <w:bookmarkStart w:id="11" w:name="_Toc256000011"/>
      <w:r>
        <w:t xml:space="preserve">2. Development of strategic systems </w:t>
      </w:r>
      <w:bookmarkEnd w:id="11"/>
    </w:p>
    <w:p w:rsidR="00A77B3E" w:rsidRDefault="00842D52">
      <w:pPr>
        <w:pStyle w:val="iMindMapHeading3"/>
      </w:pPr>
      <w:bookmarkStart w:id="12" w:name="_Toc256000012"/>
      <w:r>
        <w:t xml:space="preserve">4. New technologies </w:t>
      </w:r>
      <w:bookmarkEnd w:id="12"/>
    </w:p>
    <w:p w:rsidR="00A77B3E" w:rsidRDefault="00842D52">
      <w:pPr>
        <w:pStyle w:val="iMindMapHeading2"/>
      </w:pPr>
      <w:bookmarkStart w:id="13" w:name="_Toc256000013"/>
      <w:r>
        <w:lastRenderedPageBreak/>
        <w:t xml:space="preserve">2. Accountants Involvement in development work. </w:t>
      </w:r>
      <w:bookmarkEnd w:id="13"/>
    </w:p>
    <w:p w:rsidR="00A77B3E" w:rsidRDefault="00842D52">
      <w:pPr>
        <w:pStyle w:val="iMindMapHeading3"/>
      </w:pPr>
      <w:bookmarkStart w:id="14" w:name="_Toc256000014"/>
      <w:r>
        <w:t xml:space="preserve">1. Return on Investment </w:t>
      </w:r>
      <w:bookmarkEnd w:id="14"/>
    </w:p>
    <w:p w:rsidR="00A77B3E" w:rsidRDefault="00842D52">
      <w:pPr>
        <w:pStyle w:val="iMindMapHeading4"/>
      </w:pPr>
      <w:bookmarkStart w:id="15" w:name="_Toc256000015"/>
      <w:r>
        <w:t xml:space="preserve">1. Cost </w:t>
      </w:r>
      <w:bookmarkEnd w:id="15"/>
    </w:p>
    <w:p w:rsidR="00A77B3E" w:rsidRDefault="00842D52">
      <w:pPr>
        <w:pStyle w:val="iMindMapHeading5"/>
      </w:pPr>
      <w:bookmarkStart w:id="16" w:name="_Toc256000016"/>
      <w:r>
        <w:t xml:space="preserve">1. Development cost </w:t>
      </w:r>
      <w:bookmarkEnd w:id="16"/>
    </w:p>
    <w:p w:rsidR="00A77B3E" w:rsidRDefault="00842D52">
      <w:pPr>
        <w:pStyle w:val="iMindMapHeading5"/>
      </w:pPr>
      <w:bookmarkStart w:id="17" w:name="_Toc256000017"/>
      <w:r>
        <w:t xml:space="preserve">2. Operating cost </w:t>
      </w:r>
      <w:bookmarkEnd w:id="17"/>
    </w:p>
    <w:p w:rsidR="00A77B3E" w:rsidRDefault="00842D52">
      <w:pPr>
        <w:pStyle w:val="iMindMapHeading5"/>
      </w:pPr>
      <w:bookmarkStart w:id="18" w:name="_Toc256000018"/>
      <w:r>
        <w:t xml:space="preserve">3. Intangible cost </w:t>
      </w:r>
      <w:bookmarkEnd w:id="18"/>
    </w:p>
    <w:p w:rsidR="00A77B3E" w:rsidRDefault="00842D52">
      <w:pPr>
        <w:pStyle w:val="iMindMapHeading4"/>
      </w:pPr>
      <w:bookmarkStart w:id="19" w:name="_Toc256000019"/>
      <w:r>
        <w:t xml:space="preserve">2. Benefits </w:t>
      </w:r>
      <w:bookmarkEnd w:id="19"/>
    </w:p>
    <w:p w:rsidR="00A77B3E" w:rsidRDefault="00842D52">
      <w:pPr>
        <w:pStyle w:val="iMindMapHeading3"/>
      </w:pPr>
      <w:bookmarkStart w:id="20" w:name="_Toc256000020"/>
      <w:r>
        <w:t xml:space="preserve">2. Computing cost of IT Implementation </w:t>
      </w:r>
      <w:bookmarkEnd w:id="20"/>
    </w:p>
    <w:p w:rsidR="00A77B3E" w:rsidRDefault="00842D52">
      <w:pPr>
        <w:pStyle w:val="iMindMapHeading3"/>
      </w:pPr>
      <w:bookmarkStart w:id="21" w:name="_Toc256000021"/>
      <w:r>
        <w:t xml:space="preserve">3. Skills expected from an accountant </w:t>
      </w:r>
      <w:bookmarkEnd w:id="21"/>
    </w:p>
    <w:p w:rsidR="00A77B3E" w:rsidRDefault="00842D52">
      <w:pPr>
        <w:pStyle w:val="iMindMapHeading2"/>
      </w:pPr>
      <w:bookmarkStart w:id="22" w:name="_Toc256000022"/>
      <w:r>
        <w:t xml:space="preserve">3. Steps for Waterfall model </w:t>
      </w:r>
      <w:bookmarkEnd w:id="22"/>
    </w:p>
    <w:p w:rsidR="00A77B3E" w:rsidRDefault="00842D52">
      <w:pPr>
        <w:pStyle w:val="iMindMapHeading3"/>
      </w:pPr>
      <w:bookmarkStart w:id="23" w:name="_Toc256000023"/>
      <w:r>
        <w:t xml:space="preserve">1. Preliminary Investigation </w:t>
      </w:r>
      <w:bookmarkEnd w:id="23"/>
    </w:p>
    <w:p w:rsidR="00A77B3E" w:rsidRDefault="00842D52">
      <w:pPr>
        <w:pStyle w:val="iMindMapHeading3"/>
      </w:pPr>
      <w:bookmarkStart w:id="24" w:name="_Toc256000024"/>
      <w:r>
        <w:t xml:space="preserve">2. Requirement analysis </w:t>
      </w:r>
      <w:bookmarkEnd w:id="24"/>
    </w:p>
    <w:p w:rsidR="00A77B3E" w:rsidRDefault="00842D52">
      <w:pPr>
        <w:pStyle w:val="iMindMapHeading3"/>
      </w:pPr>
      <w:bookmarkStart w:id="25" w:name="_Toc256000025"/>
      <w:r>
        <w:t xml:space="preserve">3. System Design </w:t>
      </w:r>
      <w:bookmarkEnd w:id="25"/>
    </w:p>
    <w:p w:rsidR="00A77B3E" w:rsidRDefault="00842D52">
      <w:pPr>
        <w:pStyle w:val="iMindMapHeading3"/>
      </w:pPr>
      <w:bookmarkStart w:id="26" w:name="_Toc256000026"/>
      <w:r>
        <w:t xml:space="preserve">4. System Development </w:t>
      </w:r>
      <w:bookmarkEnd w:id="26"/>
    </w:p>
    <w:p w:rsidR="00A77B3E" w:rsidRDefault="00842D52">
      <w:pPr>
        <w:pStyle w:val="iMindMapHeading3"/>
      </w:pPr>
      <w:bookmarkStart w:id="27" w:name="_Toc256000027"/>
      <w:r>
        <w:t xml:space="preserve">5. System Testing </w:t>
      </w:r>
      <w:bookmarkEnd w:id="27"/>
    </w:p>
    <w:p w:rsidR="00A77B3E" w:rsidRDefault="00842D52">
      <w:pPr>
        <w:pStyle w:val="iMindMapHeading3"/>
      </w:pPr>
      <w:bookmarkStart w:id="28" w:name="_Toc256000028"/>
      <w:r>
        <w:t xml:space="preserve">6. System Implementation and maintenance </w:t>
      </w:r>
      <w:bookmarkEnd w:id="28"/>
    </w:p>
    <w:p w:rsidR="00A77B3E" w:rsidRDefault="00842D52">
      <w:pPr>
        <w:pStyle w:val="iMindMapHeading2"/>
      </w:pPr>
      <w:bookmarkStart w:id="29" w:name="_Toc256000029"/>
      <w:r>
        <w:lastRenderedPageBreak/>
        <w:t xml:space="preserve">4. Phases of prototyping model. </w:t>
      </w:r>
      <w:bookmarkEnd w:id="29"/>
    </w:p>
    <w:p w:rsidR="00A77B3E" w:rsidRDefault="00842D52">
      <w:pPr>
        <w:pStyle w:val="iMindMapHeading3"/>
      </w:pPr>
      <w:bookmarkStart w:id="30" w:name="_Toc256000030"/>
      <w:r>
        <w:t xml:space="preserve">1. Identify information system requirement </w:t>
      </w:r>
      <w:bookmarkEnd w:id="30"/>
    </w:p>
    <w:p w:rsidR="00A77B3E" w:rsidRDefault="00842D52">
      <w:pPr>
        <w:pStyle w:val="iMindMapHeading3"/>
      </w:pPr>
      <w:bookmarkStart w:id="31" w:name="_Toc256000031"/>
      <w:r>
        <w:t xml:space="preserve">2. Develop an initial prototype </w:t>
      </w:r>
      <w:bookmarkEnd w:id="31"/>
    </w:p>
    <w:p w:rsidR="00A77B3E" w:rsidRDefault="00842D52">
      <w:pPr>
        <w:pStyle w:val="iMindMapHeading3"/>
      </w:pPr>
      <w:bookmarkStart w:id="32" w:name="_Toc256000032"/>
      <w:r>
        <w:t xml:space="preserve">3. Test and revise </w:t>
      </w:r>
      <w:bookmarkEnd w:id="32"/>
    </w:p>
    <w:p w:rsidR="00A77B3E" w:rsidRDefault="00842D52">
      <w:pPr>
        <w:pStyle w:val="iMindMapHeading3"/>
      </w:pPr>
      <w:bookmarkStart w:id="33" w:name="_Toc256000033"/>
      <w:r>
        <w:t xml:space="preserve">4. Obtain user signoff and approved prototype </w:t>
      </w:r>
      <w:bookmarkEnd w:id="33"/>
    </w:p>
    <w:p w:rsidR="00A77B3E" w:rsidRDefault="00842D52">
      <w:pPr>
        <w:pStyle w:val="iMindMapHeading2"/>
      </w:pPr>
      <w:bookmarkStart w:id="34" w:name="_Toc256000034"/>
      <w:r>
        <w:t xml:space="preserve">5. Incremental model stages. </w:t>
      </w:r>
      <w:bookmarkEnd w:id="34"/>
    </w:p>
    <w:p w:rsidR="00A77B3E" w:rsidRDefault="00842D52">
      <w:pPr>
        <w:pStyle w:val="iMindMapHeading3"/>
      </w:pPr>
      <w:bookmarkStart w:id="35" w:name="_Toc256000035"/>
      <w:r>
        <w:t>1. Req</w:t>
      </w:r>
      <w:r>
        <w:t xml:space="preserve">uirement </w:t>
      </w:r>
      <w:bookmarkEnd w:id="35"/>
    </w:p>
    <w:p w:rsidR="00A77B3E" w:rsidRDefault="00842D52">
      <w:pPr>
        <w:pStyle w:val="iMindMapHeading3"/>
      </w:pPr>
      <w:bookmarkStart w:id="36" w:name="_Toc256000036"/>
      <w:r>
        <w:t xml:space="preserve">2. Design </w:t>
      </w:r>
      <w:bookmarkEnd w:id="36"/>
    </w:p>
    <w:p w:rsidR="00A77B3E" w:rsidRDefault="00842D52">
      <w:pPr>
        <w:pStyle w:val="iMindMapHeading3"/>
      </w:pPr>
      <w:bookmarkStart w:id="37" w:name="_Toc256000037"/>
      <w:r>
        <w:t xml:space="preserve">3. Implementation and unit </w:t>
      </w:r>
      <w:bookmarkEnd w:id="37"/>
    </w:p>
    <w:p w:rsidR="00A77B3E" w:rsidRDefault="00842D52">
      <w:pPr>
        <w:pStyle w:val="iMindMapHeading3"/>
      </w:pPr>
      <w:bookmarkStart w:id="38" w:name="_Toc256000038"/>
      <w:r>
        <w:t xml:space="preserve">4. Integration and system testing </w:t>
      </w:r>
      <w:bookmarkEnd w:id="38"/>
    </w:p>
    <w:p w:rsidR="00A77B3E" w:rsidRDefault="00842D52">
      <w:pPr>
        <w:pStyle w:val="iMindMapHeading3"/>
      </w:pPr>
      <w:bookmarkStart w:id="39" w:name="_Toc256000039"/>
      <w:r>
        <w:t xml:space="preserve">5. Operation </w:t>
      </w:r>
      <w:bookmarkEnd w:id="39"/>
    </w:p>
    <w:p w:rsidR="00A77B3E" w:rsidRDefault="00842D52">
      <w:pPr>
        <w:pStyle w:val="iMindMapHeading2"/>
      </w:pPr>
      <w:bookmarkStart w:id="40" w:name="_Toc256000040"/>
      <w:r>
        <w:t xml:space="preserve">6. System Development Life Cycle </w:t>
      </w:r>
      <w:bookmarkEnd w:id="40"/>
    </w:p>
    <w:p w:rsidR="00A77B3E" w:rsidRDefault="00842D52">
      <w:pPr>
        <w:pStyle w:val="iMindMapHeading3"/>
      </w:pPr>
      <w:bookmarkStart w:id="41" w:name="_Toc256000041"/>
      <w:r>
        <w:t xml:space="preserve">Phase 1 : Preliminary investigation </w:t>
      </w:r>
      <w:bookmarkEnd w:id="41"/>
    </w:p>
    <w:p w:rsidR="00A77B3E" w:rsidRDefault="00842D52">
      <w:pPr>
        <w:pStyle w:val="iMindMapHeading4"/>
      </w:pPr>
      <w:bookmarkStart w:id="42" w:name="_Toc256000042"/>
      <w:r>
        <w:t xml:space="preserve">1. Identification of problem  </w:t>
      </w:r>
      <w:bookmarkEnd w:id="42"/>
    </w:p>
    <w:p w:rsidR="00A77B3E" w:rsidRDefault="00842D52">
      <w:pPr>
        <w:pStyle w:val="iMindMapHeading4"/>
      </w:pPr>
      <w:bookmarkStart w:id="43" w:name="_Toc256000043"/>
      <w:r>
        <w:t xml:space="preserve">2. Identification of objectives </w:t>
      </w:r>
      <w:bookmarkEnd w:id="43"/>
    </w:p>
    <w:p w:rsidR="00A77B3E" w:rsidRDefault="00842D52">
      <w:pPr>
        <w:pStyle w:val="iMindMapHeading4"/>
      </w:pPr>
      <w:bookmarkStart w:id="44" w:name="_Toc256000044"/>
      <w:r>
        <w:t xml:space="preserve">3. Delineation of Scope </w:t>
      </w:r>
      <w:bookmarkEnd w:id="44"/>
    </w:p>
    <w:p w:rsidR="00A77B3E" w:rsidRDefault="00842D52">
      <w:pPr>
        <w:pStyle w:val="iMindMapHeading5"/>
      </w:pPr>
      <w:bookmarkStart w:id="45" w:name="_Toc256000045"/>
      <w:r>
        <w:t xml:space="preserve">1. Functionality requirement </w:t>
      </w:r>
      <w:bookmarkEnd w:id="45"/>
    </w:p>
    <w:p w:rsidR="00A77B3E" w:rsidRDefault="00842D52">
      <w:pPr>
        <w:pStyle w:val="iMindMapHeading5"/>
      </w:pPr>
      <w:bookmarkStart w:id="46" w:name="_Toc256000046"/>
      <w:r>
        <w:lastRenderedPageBreak/>
        <w:t xml:space="preserve">2. Data to be processed </w:t>
      </w:r>
      <w:bookmarkEnd w:id="46"/>
    </w:p>
    <w:p w:rsidR="00A77B3E" w:rsidRDefault="00842D52">
      <w:pPr>
        <w:pStyle w:val="iMindMapHeading5"/>
      </w:pPr>
      <w:bookmarkStart w:id="47" w:name="_Toc256000047"/>
      <w:r>
        <w:t xml:space="preserve">3. Control Requirement </w:t>
      </w:r>
      <w:bookmarkEnd w:id="47"/>
    </w:p>
    <w:p w:rsidR="00A77B3E" w:rsidRDefault="00842D52">
      <w:pPr>
        <w:pStyle w:val="iMindMapHeading5"/>
      </w:pPr>
      <w:bookmarkStart w:id="48" w:name="_Toc256000048"/>
      <w:r>
        <w:t xml:space="preserve">4. Performance requirement </w:t>
      </w:r>
      <w:bookmarkEnd w:id="48"/>
    </w:p>
    <w:p w:rsidR="00A77B3E" w:rsidRDefault="00842D52">
      <w:pPr>
        <w:pStyle w:val="iMindMapHeading5"/>
      </w:pPr>
      <w:bookmarkStart w:id="49" w:name="_Toc256000049"/>
      <w:r>
        <w:t xml:space="preserve">5. Constraints </w:t>
      </w:r>
      <w:bookmarkEnd w:id="49"/>
    </w:p>
    <w:p w:rsidR="00A77B3E" w:rsidRDefault="00842D52">
      <w:pPr>
        <w:pStyle w:val="iMindMapHeading5"/>
      </w:pPr>
      <w:bookmarkStart w:id="50" w:name="_Toc256000050"/>
      <w:r>
        <w:t xml:space="preserve">6. Interface </w:t>
      </w:r>
      <w:bookmarkEnd w:id="50"/>
    </w:p>
    <w:p w:rsidR="00A77B3E" w:rsidRDefault="00842D52">
      <w:pPr>
        <w:pStyle w:val="iMindMapHeading5"/>
      </w:pPr>
      <w:bookmarkStart w:id="51" w:name="_Toc256000051"/>
      <w:r>
        <w:t xml:space="preserve">7. Reliability requirement </w:t>
      </w:r>
      <w:bookmarkEnd w:id="51"/>
    </w:p>
    <w:p w:rsidR="00A77B3E" w:rsidRDefault="00842D52">
      <w:pPr>
        <w:pStyle w:val="iMindMapHeading6"/>
      </w:pPr>
      <w:bookmarkStart w:id="52" w:name="_Toc256000052"/>
      <w:r>
        <w:t xml:space="preserve">Two Methods through scope of project is determined </w:t>
      </w:r>
      <w:bookmarkEnd w:id="52"/>
    </w:p>
    <w:p w:rsidR="00A77B3E" w:rsidRDefault="00842D52">
      <w:pPr>
        <w:pStyle w:val="iMindMapHeading7"/>
      </w:pPr>
      <w:bookmarkStart w:id="53" w:name="_Toc256000053"/>
      <w:r>
        <w:t>1. Reviewing I</w:t>
      </w:r>
      <w:r>
        <w:t xml:space="preserve">nternal Documents </w:t>
      </w:r>
      <w:bookmarkEnd w:id="53"/>
    </w:p>
    <w:p w:rsidR="00A77B3E" w:rsidRDefault="00842D52">
      <w:pPr>
        <w:pStyle w:val="iMindMapHeading7"/>
      </w:pPr>
      <w:bookmarkStart w:id="54" w:name="_Toc256000054"/>
      <w:r>
        <w:t xml:space="preserve">2. Conduct Interview </w:t>
      </w:r>
      <w:bookmarkEnd w:id="54"/>
    </w:p>
    <w:p w:rsidR="00A77B3E" w:rsidRDefault="00842D52">
      <w:pPr>
        <w:pStyle w:val="iMindMapHeading4"/>
      </w:pPr>
      <w:bookmarkStart w:id="55" w:name="_Toc256000055"/>
      <w:r>
        <w:t xml:space="preserve">4. Feasibility study </w:t>
      </w:r>
      <w:bookmarkEnd w:id="55"/>
    </w:p>
    <w:p w:rsidR="00A77B3E" w:rsidRDefault="00842D52">
      <w:pPr>
        <w:pStyle w:val="iMindMapHeading5"/>
      </w:pPr>
      <w:bookmarkStart w:id="56" w:name="_Toc256000056"/>
      <w:r>
        <w:t xml:space="preserve">1. Technical </w:t>
      </w:r>
      <w:bookmarkEnd w:id="56"/>
    </w:p>
    <w:p w:rsidR="00A77B3E" w:rsidRDefault="00842D52">
      <w:pPr>
        <w:pStyle w:val="iMindMapHeading5"/>
      </w:pPr>
      <w:bookmarkStart w:id="57" w:name="_Toc256000057"/>
      <w:r>
        <w:t xml:space="preserve">2. Financial  </w:t>
      </w:r>
      <w:bookmarkEnd w:id="57"/>
    </w:p>
    <w:p w:rsidR="00A77B3E" w:rsidRDefault="00842D52">
      <w:pPr>
        <w:pStyle w:val="iMindMapHeading5"/>
      </w:pPr>
      <w:bookmarkStart w:id="58" w:name="_Toc256000058"/>
      <w:r>
        <w:t xml:space="preserve">3. Economic </w:t>
      </w:r>
      <w:bookmarkEnd w:id="58"/>
    </w:p>
    <w:p w:rsidR="00A77B3E" w:rsidRDefault="00842D52">
      <w:pPr>
        <w:pStyle w:val="iMindMapHeading5"/>
      </w:pPr>
      <w:bookmarkStart w:id="59" w:name="_Toc256000059"/>
      <w:r>
        <w:t xml:space="preserve">4. Schedule / Time </w:t>
      </w:r>
      <w:bookmarkEnd w:id="59"/>
    </w:p>
    <w:p w:rsidR="00A77B3E" w:rsidRDefault="00842D52">
      <w:pPr>
        <w:pStyle w:val="iMindMapHeading5"/>
      </w:pPr>
      <w:bookmarkStart w:id="60" w:name="_Toc256000060"/>
      <w:r>
        <w:t xml:space="preserve">5. Resource </w:t>
      </w:r>
      <w:bookmarkEnd w:id="60"/>
    </w:p>
    <w:p w:rsidR="00A77B3E" w:rsidRDefault="00842D52">
      <w:pPr>
        <w:pStyle w:val="iMindMapHeading5"/>
      </w:pPr>
      <w:bookmarkStart w:id="61" w:name="_Toc256000061"/>
      <w:r>
        <w:t xml:space="preserve">6. Operations </w:t>
      </w:r>
      <w:bookmarkEnd w:id="61"/>
    </w:p>
    <w:p w:rsidR="00A77B3E" w:rsidRDefault="00842D52">
      <w:pPr>
        <w:pStyle w:val="iMindMapHeading5"/>
      </w:pPr>
      <w:bookmarkStart w:id="62" w:name="_Toc256000062"/>
      <w:r>
        <w:t xml:space="preserve">7. </w:t>
      </w:r>
      <w:r w:rsidR="00373DD7">
        <w:t>Behavior</w:t>
      </w:r>
      <w:r>
        <w:t xml:space="preserve"> Related </w:t>
      </w:r>
      <w:bookmarkEnd w:id="62"/>
    </w:p>
    <w:p w:rsidR="00A77B3E" w:rsidRDefault="00842D52">
      <w:pPr>
        <w:pStyle w:val="iMindMapHeading5"/>
      </w:pPr>
      <w:bookmarkStart w:id="63" w:name="_Toc256000063"/>
      <w:r>
        <w:t xml:space="preserve">8. Legal </w:t>
      </w:r>
      <w:bookmarkEnd w:id="63"/>
    </w:p>
    <w:p w:rsidR="00A77B3E" w:rsidRDefault="00842D52">
      <w:pPr>
        <w:pStyle w:val="iMindMapHeading3"/>
      </w:pPr>
      <w:bookmarkStart w:id="64" w:name="_Toc256000064"/>
      <w:r>
        <w:lastRenderedPageBreak/>
        <w:t xml:space="preserve">Phase 2 : System Requirement Analysis </w:t>
      </w:r>
      <w:bookmarkEnd w:id="64"/>
    </w:p>
    <w:p w:rsidR="00A77B3E" w:rsidRDefault="00842D52">
      <w:pPr>
        <w:pStyle w:val="iMindMapHeading4"/>
      </w:pPr>
      <w:bookmarkStart w:id="65" w:name="_Toc256000065"/>
      <w:r>
        <w:t xml:space="preserve">1. Generic set of process for system requirement analysis </w:t>
      </w:r>
      <w:bookmarkEnd w:id="65"/>
    </w:p>
    <w:p w:rsidR="00A77B3E" w:rsidRDefault="00842D52">
      <w:pPr>
        <w:pStyle w:val="iMindMapHeading5"/>
      </w:pPr>
      <w:bookmarkStart w:id="66" w:name="_Toc256000066"/>
      <w:r>
        <w:t xml:space="preserve">1. Fact Finding </w:t>
      </w:r>
      <w:bookmarkEnd w:id="66"/>
    </w:p>
    <w:p w:rsidR="00A77B3E" w:rsidRDefault="00842D52">
      <w:pPr>
        <w:pStyle w:val="iMindMapHeading6"/>
      </w:pPr>
      <w:bookmarkStart w:id="67" w:name="_Toc256000067"/>
      <w:r>
        <w:t xml:space="preserve">1. Documentation </w:t>
      </w:r>
      <w:bookmarkEnd w:id="67"/>
    </w:p>
    <w:p w:rsidR="00A77B3E" w:rsidRDefault="00842D52">
      <w:pPr>
        <w:pStyle w:val="iMindMapHeading6"/>
      </w:pPr>
      <w:bookmarkStart w:id="68" w:name="_Toc256000068"/>
      <w:r>
        <w:t xml:space="preserve">2. Questionnaire </w:t>
      </w:r>
      <w:bookmarkEnd w:id="68"/>
    </w:p>
    <w:p w:rsidR="00A77B3E" w:rsidRDefault="00842D52">
      <w:pPr>
        <w:pStyle w:val="iMindMapHeading6"/>
      </w:pPr>
      <w:bookmarkStart w:id="69" w:name="_Toc256000069"/>
      <w:r>
        <w:t xml:space="preserve">3. Interviews </w:t>
      </w:r>
      <w:bookmarkEnd w:id="69"/>
    </w:p>
    <w:p w:rsidR="00A77B3E" w:rsidRDefault="00842D52">
      <w:pPr>
        <w:pStyle w:val="iMindMapHeading6"/>
      </w:pPr>
      <w:bookmarkStart w:id="70" w:name="_Toc256000070"/>
      <w:r>
        <w:t xml:space="preserve">4. Observation </w:t>
      </w:r>
      <w:bookmarkEnd w:id="70"/>
    </w:p>
    <w:p w:rsidR="00A77B3E" w:rsidRDefault="00842D52">
      <w:pPr>
        <w:pStyle w:val="iMindMapHeading5"/>
      </w:pPr>
      <w:bookmarkStart w:id="71" w:name="_Toc256000071"/>
      <w:r>
        <w:t xml:space="preserve">2. Analysis of present system </w:t>
      </w:r>
      <w:bookmarkEnd w:id="71"/>
    </w:p>
    <w:p w:rsidR="00A77B3E" w:rsidRDefault="00842D52">
      <w:pPr>
        <w:pStyle w:val="iMindMapHeading6"/>
      </w:pPr>
      <w:bookmarkStart w:id="72" w:name="_Toc256000072"/>
      <w:r>
        <w:t xml:space="preserve">1. Reviewing historical aspects </w:t>
      </w:r>
      <w:bookmarkEnd w:id="72"/>
    </w:p>
    <w:p w:rsidR="00A77B3E" w:rsidRDefault="00842D52">
      <w:pPr>
        <w:pStyle w:val="iMindMapHeading6"/>
      </w:pPr>
      <w:bookmarkStart w:id="73" w:name="_Toc256000073"/>
      <w:r>
        <w:t xml:space="preserve">2. </w:t>
      </w:r>
      <w:r w:rsidR="00373DD7">
        <w:t>Analyze</w:t>
      </w:r>
      <w:r>
        <w:t xml:space="preserve"> Inputs </w:t>
      </w:r>
      <w:bookmarkEnd w:id="73"/>
    </w:p>
    <w:p w:rsidR="00A77B3E" w:rsidRDefault="00842D52">
      <w:pPr>
        <w:pStyle w:val="iMindMapHeading6"/>
      </w:pPr>
      <w:bookmarkStart w:id="74" w:name="_Toc256000074"/>
      <w:r>
        <w:t xml:space="preserve">3. Reviewing data files </w:t>
      </w:r>
      <w:bookmarkEnd w:id="74"/>
    </w:p>
    <w:p w:rsidR="00A77B3E" w:rsidRDefault="00842D52">
      <w:pPr>
        <w:pStyle w:val="iMindMapHeading6"/>
      </w:pPr>
      <w:bookmarkStart w:id="75" w:name="_Toc256000075"/>
      <w:r>
        <w:t>4. Re</w:t>
      </w:r>
      <w:r>
        <w:t xml:space="preserve">viewing methods, procedures and data communications </w:t>
      </w:r>
      <w:bookmarkEnd w:id="75"/>
    </w:p>
    <w:p w:rsidR="00A77B3E" w:rsidRDefault="00842D52">
      <w:pPr>
        <w:pStyle w:val="iMindMapHeading6"/>
      </w:pPr>
      <w:bookmarkStart w:id="76" w:name="_Toc256000076"/>
      <w:r>
        <w:t xml:space="preserve">5. </w:t>
      </w:r>
      <w:r w:rsidR="00373DD7">
        <w:t>Analyze</w:t>
      </w:r>
      <w:r>
        <w:t xml:space="preserve"> output </w:t>
      </w:r>
      <w:bookmarkEnd w:id="76"/>
    </w:p>
    <w:p w:rsidR="00A77B3E" w:rsidRDefault="00842D52">
      <w:pPr>
        <w:pStyle w:val="iMindMapHeading6"/>
      </w:pPr>
      <w:bookmarkStart w:id="77" w:name="_Toc256000077"/>
      <w:r>
        <w:t xml:space="preserve">6. Reviewing internal controls </w:t>
      </w:r>
      <w:bookmarkEnd w:id="77"/>
    </w:p>
    <w:p w:rsidR="00A77B3E" w:rsidRDefault="00842D52">
      <w:pPr>
        <w:pStyle w:val="iMindMapHeading6"/>
      </w:pPr>
      <w:bookmarkStart w:id="78" w:name="_Toc256000078"/>
      <w:r>
        <w:t xml:space="preserve">7. </w:t>
      </w:r>
      <w:r w:rsidR="00373DD7">
        <w:t>Modeling</w:t>
      </w:r>
      <w:r>
        <w:t xml:space="preserve"> existing system </w:t>
      </w:r>
      <w:bookmarkEnd w:id="78"/>
    </w:p>
    <w:p w:rsidR="00A77B3E" w:rsidRDefault="00842D52">
      <w:pPr>
        <w:pStyle w:val="iMindMapHeading6"/>
      </w:pPr>
      <w:bookmarkStart w:id="79" w:name="_Toc256000079"/>
      <w:r>
        <w:t xml:space="preserve">8. Undertaking overall analysis of existing system </w:t>
      </w:r>
      <w:bookmarkEnd w:id="79"/>
    </w:p>
    <w:p w:rsidR="00A77B3E" w:rsidRDefault="00842D52">
      <w:pPr>
        <w:pStyle w:val="iMindMapHeading5"/>
      </w:pPr>
      <w:bookmarkStart w:id="80" w:name="_Toc256000080"/>
      <w:r>
        <w:t xml:space="preserve">3. System analysis of proposed system </w:t>
      </w:r>
      <w:bookmarkEnd w:id="80"/>
    </w:p>
    <w:p w:rsidR="00A77B3E" w:rsidRDefault="00842D52">
      <w:pPr>
        <w:pStyle w:val="iMindMapHeading5"/>
      </w:pPr>
      <w:bookmarkStart w:id="81" w:name="_Toc256000081"/>
      <w:r>
        <w:lastRenderedPageBreak/>
        <w:t xml:space="preserve">4. System Development Tools </w:t>
      </w:r>
      <w:bookmarkEnd w:id="81"/>
    </w:p>
    <w:p w:rsidR="00A77B3E" w:rsidRDefault="00842D52">
      <w:pPr>
        <w:pStyle w:val="iMindMapHeading6"/>
      </w:pPr>
      <w:bookmarkStart w:id="82" w:name="_Toc256000082"/>
      <w:r>
        <w:t>1.</w:t>
      </w:r>
      <w:r>
        <w:t xml:space="preserve"> Category of major tools for system development </w:t>
      </w:r>
      <w:bookmarkEnd w:id="82"/>
    </w:p>
    <w:p w:rsidR="00A77B3E" w:rsidRDefault="00842D52">
      <w:pPr>
        <w:pStyle w:val="iMindMapHeading7"/>
      </w:pPr>
      <w:bookmarkStart w:id="83" w:name="_Toc256000083"/>
      <w:r>
        <w:t xml:space="preserve">1. System component and flow </w:t>
      </w:r>
      <w:bookmarkEnd w:id="83"/>
    </w:p>
    <w:p w:rsidR="00A77B3E" w:rsidRDefault="00842D52">
      <w:pPr>
        <w:pStyle w:val="iMindMapHeading7"/>
      </w:pPr>
      <w:bookmarkStart w:id="84" w:name="_Toc256000084"/>
      <w:r>
        <w:t xml:space="preserve">2. User interface </w:t>
      </w:r>
      <w:bookmarkEnd w:id="84"/>
    </w:p>
    <w:p w:rsidR="00A77B3E" w:rsidRDefault="00842D52">
      <w:pPr>
        <w:pStyle w:val="iMindMapHeading7"/>
      </w:pPr>
      <w:bookmarkStart w:id="85" w:name="_Toc256000085"/>
      <w:r>
        <w:t xml:space="preserve">3. Data attributes and relationship </w:t>
      </w:r>
      <w:bookmarkEnd w:id="85"/>
    </w:p>
    <w:p w:rsidR="00A77B3E" w:rsidRDefault="00842D52">
      <w:pPr>
        <w:pStyle w:val="iMindMapHeading7"/>
      </w:pPr>
      <w:bookmarkStart w:id="86" w:name="_Toc256000086"/>
      <w:r>
        <w:t xml:space="preserve">4. Detailed system processes </w:t>
      </w:r>
      <w:bookmarkEnd w:id="86"/>
    </w:p>
    <w:p w:rsidR="00A77B3E" w:rsidRDefault="00842D52">
      <w:pPr>
        <w:pStyle w:val="iMindMapHeading6"/>
      </w:pPr>
      <w:bookmarkStart w:id="87" w:name="_Toc256000087"/>
      <w:r>
        <w:t xml:space="preserve">2. Set of prominent tools </w:t>
      </w:r>
      <w:bookmarkEnd w:id="87"/>
    </w:p>
    <w:p w:rsidR="00A77B3E" w:rsidRDefault="00842D52">
      <w:pPr>
        <w:pStyle w:val="iMindMapHeading7"/>
      </w:pPr>
      <w:bookmarkStart w:id="88" w:name="_Toc256000088"/>
      <w:r>
        <w:t xml:space="preserve">1. Structured English </w:t>
      </w:r>
      <w:bookmarkEnd w:id="88"/>
    </w:p>
    <w:p w:rsidR="00A77B3E" w:rsidRDefault="00842D52">
      <w:pPr>
        <w:pStyle w:val="iMindMapHeading7"/>
      </w:pPr>
      <w:bookmarkStart w:id="89" w:name="_Toc256000089"/>
      <w:r>
        <w:t xml:space="preserve">2. Flow charts </w:t>
      </w:r>
      <w:bookmarkEnd w:id="89"/>
    </w:p>
    <w:p w:rsidR="00A77B3E" w:rsidRDefault="00842D52">
      <w:pPr>
        <w:pStyle w:val="iMindMapHeading7"/>
      </w:pPr>
      <w:bookmarkStart w:id="90" w:name="_Toc256000090"/>
      <w:r>
        <w:t xml:space="preserve">3. Data Flow Diagrams </w:t>
      </w:r>
      <w:bookmarkEnd w:id="90"/>
    </w:p>
    <w:p w:rsidR="00A77B3E" w:rsidRDefault="00842D52">
      <w:pPr>
        <w:pStyle w:val="iMindMapHeading8"/>
      </w:pPr>
      <w:bookmarkStart w:id="91" w:name="_Toc256000091"/>
      <w:r>
        <w:t>1.</w:t>
      </w:r>
      <w:r>
        <w:t xml:space="preserve"> Data source and destination </w:t>
      </w:r>
      <w:bookmarkEnd w:id="91"/>
    </w:p>
    <w:p w:rsidR="00A77B3E" w:rsidRDefault="00842D52">
      <w:pPr>
        <w:pStyle w:val="iMindMapHeading8"/>
      </w:pPr>
      <w:bookmarkStart w:id="92" w:name="_Toc256000092"/>
      <w:r>
        <w:t xml:space="preserve">2. Data Flows </w:t>
      </w:r>
      <w:bookmarkEnd w:id="92"/>
    </w:p>
    <w:p w:rsidR="00A77B3E" w:rsidRDefault="00842D52">
      <w:pPr>
        <w:pStyle w:val="iMindMapHeading8"/>
      </w:pPr>
      <w:bookmarkStart w:id="93" w:name="_Toc256000093"/>
      <w:r>
        <w:t xml:space="preserve">3. Transformation process </w:t>
      </w:r>
      <w:bookmarkEnd w:id="93"/>
    </w:p>
    <w:p w:rsidR="00A77B3E" w:rsidRDefault="00842D52">
      <w:pPr>
        <w:pStyle w:val="iMindMapHeading8"/>
      </w:pPr>
      <w:bookmarkStart w:id="94" w:name="_Toc256000094"/>
      <w:r>
        <w:t xml:space="preserve">4. Data stores </w:t>
      </w:r>
      <w:bookmarkEnd w:id="94"/>
    </w:p>
    <w:p w:rsidR="00A77B3E" w:rsidRDefault="00842D52">
      <w:pPr>
        <w:pStyle w:val="iMindMapHeading7"/>
      </w:pPr>
      <w:bookmarkStart w:id="95" w:name="_Toc256000095"/>
      <w:r>
        <w:t xml:space="preserve">4. Decision tree </w:t>
      </w:r>
      <w:bookmarkEnd w:id="95"/>
    </w:p>
    <w:p w:rsidR="00A77B3E" w:rsidRDefault="00842D52">
      <w:pPr>
        <w:pStyle w:val="iMindMapHeading7"/>
      </w:pPr>
      <w:bookmarkStart w:id="96" w:name="_Toc256000096"/>
      <w:r>
        <w:t xml:space="preserve">5. Decision table </w:t>
      </w:r>
      <w:bookmarkEnd w:id="96"/>
    </w:p>
    <w:p w:rsidR="00A77B3E" w:rsidRDefault="00842D52">
      <w:pPr>
        <w:pStyle w:val="iMindMapHeading8"/>
      </w:pPr>
      <w:bookmarkStart w:id="97" w:name="_Toc256000097"/>
      <w:r>
        <w:t xml:space="preserve">1. Condition Stub </w:t>
      </w:r>
      <w:bookmarkEnd w:id="97"/>
    </w:p>
    <w:p w:rsidR="00A77B3E" w:rsidRDefault="00842D52">
      <w:pPr>
        <w:pStyle w:val="iMindMapHeading8"/>
      </w:pPr>
      <w:bookmarkStart w:id="98" w:name="_Toc256000098"/>
      <w:r>
        <w:t xml:space="preserve">2. Action Stub </w:t>
      </w:r>
      <w:bookmarkEnd w:id="98"/>
    </w:p>
    <w:p w:rsidR="00A77B3E" w:rsidRDefault="00842D52">
      <w:pPr>
        <w:pStyle w:val="iMindMapHeading8"/>
      </w:pPr>
      <w:bookmarkStart w:id="99" w:name="_Toc256000099"/>
      <w:r>
        <w:lastRenderedPageBreak/>
        <w:t xml:space="preserve">3. Condition Entries </w:t>
      </w:r>
      <w:bookmarkEnd w:id="99"/>
    </w:p>
    <w:p w:rsidR="00A77B3E" w:rsidRDefault="00842D52">
      <w:pPr>
        <w:pStyle w:val="iMindMapHeading8"/>
      </w:pPr>
      <w:bookmarkStart w:id="100" w:name="_Toc256000100"/>
      <w:r>
        <w:t xml:space="preserve">4. Action entries </w:t>
      </w:r>
      <w:bookmarkEnd w:id="100"/>
    </w:p>
    <w:p w:rsidR="00A77B3E" w:rsidRDefault="00842D52">
      <w:pPr>
        <w:pStyle w:val="iMindMapHeading7"/>
      </w:pPr>
      <w:bookmarkStart w:id="101" w:name="_Toc256000101"/>
      <w:r>
        <w:t xml:space="preserve">6. CASE Tools </w:t>
      </w:r>
      <w:bookmarkEnd w:id="101"/>
    </w:p>
    <w:p w:rsidR="00A77B3E" w:rsidRDefault="00842D52">
      <w:pPr>
        <w:pStyle w:val="iMindMapHeading7"/>
      </w:pPr>
      <w:bookmarkStart w:id="102" w:name="_Toc256000102"/>
      <w:r>
        <w:t xml:space="preserve">7. System component matrix </w:t>
      </w:r>
      <w:bookmarkEnd w:id="102"/>
    </w:p>
    <w:p w:rsidR="00A77B3E" w:rsidRDefault="00842D52">
      <w:pPr>
        <w:pStyle w:val="iMindMapHeading7"/>
      </w:pPr>
      <w:bookmarkStart w:id="103" w:name="_Toc256000103"/>
      <w:r>
        <w:t xml:space="preserve">8. Data dictionary </w:t>
      </w:r>
      <w:bookmarkEnd w:id="103"/>
    </w:p>
    <w:p w:rsidR="00A77B3E" w:rsidRDefault="00842D52">
      <w:pPr>
        <w:pStyle w:val="iMindMapHeading7"/>
      </w:pPr>
      <w:bookmarkStart w:id="104" w:name="_Toc256000104"/>
      <w:r>
        <w:t xml:space="preserve">9. User interface layouts and forms </w:t>
      </w:r>
      <w:bookmarkEnd w:id="104"/>
    </w:p>
    <w:p w:rsidR="00A77B3E" w:rsidRDefault="00842D52">
      <w:pPr>
        <w:pStyle w:val="iMindMapHeading8"/>
      </w:pPr>
      <w:bookmarkStart w:id="105" w:name="_Toc256000105"/>
      <w:r>
        <w:t xml:space="preserve">1. Layout form and screen generator </w:t>
      </w:r>
      <w:bookmarkEnd w:id="105"/>
    </w:p>
    <w:p w:rsidR="00A77B3E" w:rsidRDefault="00842D52">
      <w:pPr>
        <w:pStyle w:val="iMindMapHeading8"/>
      </w:pPr>
      <w:bookmarkStart w:id="106" w:name="_Toc256000106"/>
      <w:r>
        <w:t xml:space="preserve">2. Menu generator </w:t>
      </w:r>
      <w:bookmarkEnd w:id="106"/>
    </w:p>
    <w:p w:rsidR="00A77B3E" w:rsidRDefault="00842D52">
      <w:pPr>
        <w:pStyle w:val="iMindMapHeading8"/>
      </w:pPr>
      <w:bookmarkStart w:id="107" w:name="_Toc256000107"/>
      <w:r>
        <w:t xml:space="preserve">3. Report Generator </w:t>
      </w:r>
      <w:bookmarkEnd w:id="107"/>
    </w:p>
    <w:p w:rsidR="00A77B3E" w:rsidRDefault="00842D52">
      <w:pPr>
        <w:pStyle w:val="iMindMapHeading8"/>
      </w:pPr>
      <w:bookmarkStart w:id="108" w:name="_Toc256000108"/>
      <w:r>
        <w:t xml:space="preserve">4. Code generator </w:t>
      </w:r>
      <w:bookmarkEnd w:id="108"/>
    </w:p>
    <w:p w:rsidR="00A77B3E" w:rsidRDefault="00842D52">
      <w:pPr>
        <w:pStyle w:val="iMindMapHeading5"/>
      </w:pPr>
      <w:bookmarkStart w:id="109" w:name="_Toc256000109"/>
      <w:r>
        <w:t xml:space="preserve">5. System specification </w:t>
      </w:r>
      <w:bookmarkEnd w:id="109"/>
    </w:p>
    <w:p w:rsidR="00A77B3E" w:rsidRDefault="00842D52">
      <w:pPr>
        <w:pStyle w:val="iMindMapHeading6"/>
      </w:pPr>
      <w:bookmarkStart w:id="110" w:name="_Toc256000110"/>
      <w:r>
        <w:t xml:space="preserve">1. SRS Contents </w:t>
      </w:r>
      <w:bookmarkEnd w:id="110"/>
    </w:p>
    <w:p w:rsidR="00A77B3E" w:rsidRDefault="00842D52">
      <w:pPr>
        <w:pStyle w:val="iMindMapHeading7"/>
      </w:pPr>
      <w:bookmarkStart w:id="111" w:name="_Toc256000111"/>
      <w:r>
        <w:t xml:space="preserve">1. Introduction </w:t>
      </w:r>
      <w:bookmarkEnd w:id="111"/>
    </w:p>
    <w:p w:rsidR="00A77B3E" w:rsidRDefault="00842D52">
      <w:pPr>
        <w:pStyle w:val="iMindMapHeading7"/>
      </w:pPr>
      <w:bookmarkStart w:id="112" w:name="_Toc256000112"/>
      <w:r>
        <w:t xml:space="preserve">2. Information Description </w:t>
      </w:r>
      <w:bookmarkEnd w:id="112"/>
    </w:p>
    <w:p w:rsidR="00A77B3E" w:rsidRDefault="00842D52">
      <w:pPr>
        <w:pStyle w:val="iMindMapHeading7"/>
      </w:pPr>
      <w:bookmarkStart w:id="113" w:name="_Toc256000113"/>
      <w:r>
        <w:t>3. Functional De</w:t>
      </w:r>
      <w:r>
        <w:t xml:space="preserve">scription </w:t>
      </w:r>
      <w:bookmarkEnd w:id="113"/>
    </w:p>
    <w:p w:rsidR="00A77B3E" w:rsidRDefault="00842D52">
      <w:pPr>
        <w:pStyle w:val="iMindMapHeading7"/>
      </w:pPr>
      <w:bookmarkStart w:id="114" w:name="_Toc256000114"/>
      <w:r>
        <w:t xml:space="preserve">4. </w:t>
      </w:r>
      <w:r w:rsidR="00373DD7">
        <w:t>Behavioral</w:t>
      </w:r>
      <w:r>
        <w:t xml:space="preserve"> Description </w:t>
      </w:r>
      <w:bookmarkEnd w:id="114"/>
    </w:p>
    <w:p w:rsidR="00A77B3E" w:rsidRDefault="00842D52">
      <w:pPr>
        <w:pStyle w:val="iMindMapHeading7"/>
      </w:pPr>
      <w:bookmarkStart w:id="115" w:name="_Toc256000115"/>
      <w:r>
        <w:t xml:space="preserve">5. Validation Criteria </w:t>
      </w:r>
      <w:bookmarkEnd w:id="115"/>
    </w:p>
    <w:p w:rsidR="00A77B3E" w:rsidRDefault="00842D52">
      <w:pPr>
        <w:pStyle w:val="iMindMapHeading7"/>
      </w:pPr>
      <w:bookmarkStart w:id="116" w:name="_Toc256000116"/>
      <w:r>
        <w:t xml:space="preserve">6. Appendices </w:t>
      </w:r>
      <w:bookmarkEnd w:id="116"/>
    </w:p>
    <w:p w:rsidR="00A77B3E" w:rsidRDefault="00842D52">
      <w:pPr>
        <w:pStyle w:val="iMindMapHeading7"/>
      </w:pPr>
      <w:bookmarkStart w:id="117" w:name="_Toc256000117"/>
      <w:r>
        <w:lastRenderedPageBreak/>
        <w:t xml:space="preserve">7. SRS Review </w:t>
      </w:r>
      <w:bookmarkEnd w:id="117"/>
    </w:p>
    <w:p w:rsidR="00A77B3E" w:rsidRDefault="00842D52">
      <w:pPr>
        <w:pStyle w:val="iMindMapHeading5"/>
      </w:pPr>
      <w:bookmarkStart w:id="118" w:name="_Toc256000118"/>
      <w:r>
        <w:t xml:space="preserve">6. Roles involved in SDLC </w:t>
      </w:r>
      <w:bookmarkEnd w:id="118"/>
    </w:p>
    <w:p w:rsidR="00A77B3E" w:rsidRDefault="00842D52">
      <w:pPr>
        <w:pStyle w:val="iMindMapHeading6"/>
      </w:pPr>
      <w:bookmarkStart w:id="119" w:name="_Toc256000119"/>
      <w:r>
        <w:t xml:space="preserve">1. Steering Committee </w:t>
      </w:r>
      <w:bookmarkEnd w:id="119"/>
    </w:p>
    <w:p w:rsidR="00A77B3E" w:rsidRDefault="00842D52">
      <w:pPr>
        <w:pStyle w:val="iMindMapHeading6"/>
      </w:pPr>
      <w:bookmarkStart w:id="120" w:name="_Toc256000120"/>
      <w:r>
        <w:t xml:space="preserve">2. Project Manager </w:t>
      </w:r>
      <w:bookmarkEnd w:id="120"/>
    </w:p>
    <w:p w:rsidR="00A77B3E" w:rsidRDefault="00842D52">
      <w:pPr>
        <w:pStyle w:val="iMindMapHeading6"/>
      </w:pPr>
      <w:bookmarkStart w:id="121" w:name="_Toc256000121"/>
      <w:r>
        <w:t xml:space="preserve">3. Project Leader </w:t>
      </w:r>
      <w:bookmarkEnd w:id="121"/>
    </w:p>
    <w:p w:rsidR="00A77B3E" w:rsidRDefault="00842D52">
      <w:pPr>
        <w:pStyle w:val="iMindMapHeading6"/>
      </w:pPr>
      <w:bookmarkStart w:id="122" w:name="_Toc256000122"/>
      <w:r>
        <w:t xml:space="preserve">4. System Analyst / Business Analyst </w:t>
      </w:r>
      <w:bookmarkEnd w:id="122"/>
    </w:p>
    <w:p w:rsidR="00A77B3E" w:rsidRDefault="00842D52">
      <w:pPr>
        <w:pStyle w:val="iMindMapHeading6"/>
      </w:pPr>
      <w:bookmarkStart w:id="123" w:name="_Toc256000123"/>
      <w:r>
        <w:t xml:space="preserve">5. Module Leader / Team Leader </w:t>
      </w:r>
      <w:bookmarkEnd w:id="123"/>
    </w:p>
    <w:p w:rsidR="00A77B3E" w:rsidRDefault="00842D52">
      <w:pPr>
        <w:pStyle w:val="iMindMapHeading6"/>
      </w:pPr>
      <w:bookmarkStart w:id="124" w:name="_Toc256000124"/>
      <w:r>
        <w:t xml:space="preserve">6. Programmers / Developers </w:t>
      </w:r>
      <w:bookmarkEnd w:id="124"/>
    </w:p>
    <w:p w:rsidR="00A77B3E" w:rsidRDefault="00842D52">
      <w:pPr>
        <w:pStyle w:val="iMindMapHeading6"/>
      </w:pPr>
      <w:bookmarkStart w:id="125" w:name="_Toc256000125"/>
      <w:r>
        <w:t xml:space="preserve">7. Database Administrator </w:t>
      </w:r>
      <w:bookmarkEnd w:id="125"/>
    </w:p>
    <w:p w:rsidR="00A77B3E" w:rsidRDefault="00842D52">
      <w:pPr>
        <w:pStyle w:val="iMindMapHeading6"/>
      </w:pPr>
      <w:bookmarkStart w:id="126" w:name="_Toc256000126"/>
      <w:r>
        <w:t xml:space="preserve">8. Quality Assurance </w:t>
      </w:r>
      <w:bookmarkEnd w:id="126"/>
    </w:p>
    <w:p w:rsidR="00A77B3E" w:rsidRDefault="00842D52">
      <w:pPr>
        <w:pStyle w:val="iMindMapHeading6"/>
      </w:pPr>
      <w:bookmarkStart w:id="127" w:name="_Toc256000127"/>
      <w:r>
        <w:t xml:space="preserve">9. Testers </w:t>
      </w:r>
      <w:bookmarkEnd w:id="127"/>
    </w:p>
    <w:p w:rsidR="00A77B3E" w:rsidRDefault="00842D52">
      <w:pPr>
        <w:pStyle w:val="iMindMapHeading6"/>
      </w:pPr>
      <w:bookmarkStart w:id="128" w:name="_Toc256000128"/>
      <w:r>
        <w:t xml:space="preserve">10. Domain Specialist </w:t>
      </w:r>
      <w:bookmarkEnd w:id="128"/>
    </w:p>
    <w:p w:rsidR="00A77B3E" w:rsidRDefault="00842D52">
      <w:pPr>
        <w:pStyle w:val="iMindMapHeading6"/>
      </w:pPr>
      <w:bookmarkStart w:id="129" w:name="_Toc256000129"/>
      <w:r>
        <w:t xml:space="preserve">11. IS Auditor </w:t>
      </w:r>
      <w:bookmarkEnd w:id="129"/>
    </w:p>
    <w:p w:rsidR="00A77B3E" w:rsidRDefault="00842D52">
      <w:pPr>
        <w:pStyle w:val="iMindMapHeading5"/>
      </w:pPr>
      <w:bookmarkStart w:id="130" w:name="_Toc256000130"/>
      <w:r>
        <w:t xml:space="preserve">7. Internal Controls </w:t>
      </w:r>
      <w:bookmarkEnd w:id="130"/>
    </w:p>
    <w:p w:rsidR="00A77B3E" w:rsidRDefault="00842D52">
      <w:pPr>
        <w:pStyle w:val="iMindMapHeading3"/>
      </w:pPr>
      <w:bookmarkStart w:id="131" w:name="_Toc256000131"/>
      <w:r>
        <w:t xml:space="preserve">Phase 3 : System Design </w:t>
      </w:r>
      <w:bookmarkEnd w:id="131"/>
    </w:p>
    <w:p w:rsidR="00A77B3E" w:rsidRDefault="00842D52">
      <w:pPr>
        <w:pStyle w:val="iMindMapHeading4"/>
      </w:pPr>
      <w:bookmarkStart w:id="132" w:name="_Toc256000132"/>
      <w:r>
        <w:t xml:space="preserve">1. System designing phase activities </w:t>
      </w:r>
      <w:bookmarkEnd w:id="132"/>
    </w:p>
    <w:p w:rsidR="00A77B3E" w:rsidRDefault="00842D52">
      <w:pPr>
        <w:pStyle w:val="iMindMapHeading5"/>
      </w:pPr>
      <w:bookmarkStart w:id="133" w:name="_Toc256000133"/>
      <w:r>
        <w:t xml:space="preserve">1. Architectural design </w:t>
      </w:r>
      <w:bookmarkEnd w:id="133"/>
    </w:p>
    <w:p w:rsidR="00A77B3E" w:rsidRDefault="00842D52">
      <w:pPr>
        <w:pStyle w:val="iMindMapHeading5"/>
      </w:pPr>
      <w:bookmarkStart w:id="134" w:name="_Toc256000134"/>
      <w:r>
        <w:t>2. Design of data</w:t>
      </w:r>
      <w:r>
        <w:t xml:space="preserve">/ information source </w:t>
      </w:r>
      <w:bookmarkEnd w:id="134"/>
    </w:p>
    <w:p w:rsidR="00A77B3E" w:rsidRDefault="00842D52">
      <w:pPr>
        <w:pStyle w:val="iMindMapHeading5"/>
      </w:pPr>
      <w:bookmarkStart w:id="135" w:name="_Toc256000135"/>
      <w:r>
        <w:lastRenderedPageBreak/>
        <w:t xml:space="preserve">3. Design of database </w:t>
      </w:r>
      <w:bookmarkEnd w:id="135"/>
    </w:p>
    <w:p w:rsidR="00A77B3E" w:rsidRDefault="00842D52">
      <w:pPr>
        <w:pStyle w:val="iMindMapHeading6"/>
      </w:pPr>
      <w:bookmarkStart w:id="136" w:name="_Toc256000136"/>
      <w:r>
        <w:t xml:space="preserve">1. Four activities in design of database </w:t>
      </w:r>
      <w:bookmarkEnd w:id="136"/>
    </w:p>
    <w:p w:rsidR="00A77B3E" w:rsidRDefault="00842D52">
      <w:pPr>
        <w:pStyle w:val="iMindMapHeading7"/>
      </w:pPr>
      <w:bookmarkStart w:id="137" w:name="_Toc256000137"/>
      <w:r>
        <w:t xml:space="preserve">1. Conceptual </w:t>
      </w:r>
      <w:r w:rsidR="00373DD7">
        <w:t>modeling</w:t>
      </w:r>
      <w:r>
        <w:t xml:space="preserve"> </w:t>
      </w:r>
      <w:bookmarkEnd w:id="137"/>
    </w:p>
    <w:p w:rsidR="00A77B3E" w:rsidRDefault="00842D52">
      <w:pPr>
        <w:pStyle w:val="iMindMapHeading7"/>
      </w:pPr>
      <w:bookmarkStart w:id="138" w:name="_Toc256000138"/>
      <w:r>
        <w:t xml:space="preserve">2. Data </w:t>
      </w:r>
      <w:r w:rsidR="00373DD7">
        <w:t>modeling</w:t>
      </w:r>
      <w:r>
        <w:t xml:space="preserve"> </w:t>
      </w:r>
      <w:bookmarkEnd w:id="138"/>
    </w:p>
    <w:p w:rsidR="00A77B3E" w:rsidRDefault="00842D52">
      <w:pPr>
        <w:pStyle w:val="iMindMapHeading7"/>
      </w:pPr>
      <w:bookmarkStart w:id="139" w:name="_Toc256000139"/>
      <w:r>
        <w:t xml:space="preserve">3. storage structure design </w:t>
      </w:r>
      <w:bookmarkEnd w:id="139"/>
    </w:p>
    <w:p w:rsidR="00A77B3E" w:rsidRDefault="00842D52">
      <w:pPr>
        <w:pStyle w:val="iMindMapHeading7"/>
      </w:pPr>
      <w:bookmarkStart w:id="140" w:name="_Toc256000140"/>
      <w:r>
        <w:t xml:space="preserve">4. physical layout design </w:t>
      </w:r>
      <w:bookmarkEnd w:id="140"/>
    </w:p>
    <w:p w:rsidR="00A77B3E" w:rsidRDefault="00842D52">
      <w:pPr>
        <w:pStyle w:val="iMindMapHeading5"/>
      </w:pPr>
      <w:bookmarkStart w:id="141" w:name="_Toc256000141"/>
      <w:r>
        <w:t xml:space="preserve">4. User interface design </w:t>
      </w:r>
      <w:bookmarkEnd w:id="141"/>
    </w:p>
    <w:p w:rsidR="00A77B3E" w:rsidRDefault="00842D52">
      <w:pPr>
        <w:pStyle w:val="iMindMapHeading6"/>
      </w:pPr>
      <w:bookmarkStart w:id="142" w:name="_Toc256000142"/>
      <w:r>
        <w:t>1. Factors affecting input output form desi</w:t>
      </w:r>
      <w:r>
        <w:t xml:space="preserve">gn </w:t>
      </w:r>
      <w:bookmarkEnd w:id="142"/>
    </w:p>
    <w:p w:rsidR="00A77B3E" w:rsidRDefault="00842D52">
      <w:pPr>
        <w:pStyle w:val="iMindMapHeading7"/>
      </w:pPr>
      <w:bookmarkStart w:id="143" w:name="_Toc256000143"/>
      <w:r>
        <w:t xml:space="preserve">1. Content </w:t>
      </w:r>
      <w:bookmarkEnd w:id="143"/>
    </w:p>
    <w:p w:rsidR="00A77B3E" w:rsidRDefault="00842D52">
      <w:pPr>
        <w:pStyle w:val="iMindMapHeading7"/>
      </w:pPr>
      <w:bookmarkStart w:id="144" w:name="_Toc256000144"/>
      <w:r>
        <w:t xml:space="preserve">2. Timeliness </w:t>
      </w:r>
      <w:bookmarkEnd w:id="144"/>
    </w:p>
    <w:p w:rsidR="00A77B3E" w:rsidRDefault="00842D52">
      <w:pPr>
        <w:pStyle w:val="iMindMapHeading7"/>
      </w:pPr>
      <w:bookmarkStart w:id="145" w:name="_Toc256000145"/>
      <w:r>
        <w:t xml:space="preserve">3. Format </w:t>
      </w:r>
      <w:bookmarkEnd w:id="145"/>
    </w:p>
    <w:p w:rsidR="00A77B3E" w:rsidRDefault="00842D52">
      <w:pPr>
        <w:pStyle w:val="iMindMapHeading7"/>
      </w:pPr>
      <w:bookmarkStart w:id="146" w:name="_Toc256000146"/>
      <w:r>
        <w:t xml:space="preserve">4. Media </w:t>
      </w:r>
      <w:bookmarkEnd w:id="146"/>
    </w:p>
    <w:p w:rsidR="00A77B3E" w:rsidRDefault="00842D52">
      <w:pPr>
        <w:pStyle w:val="iMindMapHeading7"/>
      </w:pPr>
      <w:bookmarkStart w:id="147" w:name="_Toc256000147"/>
      <w:r>
        <w:t xml:space="preserve">5. Forms </w:t>
      </w:r>
      <w:bookmarkEnd w:id="147"/>
    </w:p>
    <w:p w:rsidR="00A77B3E" w:rsidRDefault="00842D52">
      <w:pPr>
        <w:pStyle w:val="iMindMapHeading7"/>
      </w:pPr>
      <w:bookmarkStart w:id="148" w:name="_Toc256000148"/>
      <w:r>
        <w:t xml:space="preserve">6. Input volume / Output volume </w:t>
      </w:r>
      <w:bookmarkEnd w:id="148"/>
    </w:p>
    <w:p w:rsidR="00A77B3E" w:rsidRDefault="00842D52">
      <w:pPr>
        <w:pStyle w:val="iMindMapHeading5"/>
      </w:pPr>
      <w:bookmarkStart w:id="149" w:name="_Toc256000149"/>
      <w:r>
        <w:t xml:space="preserve">5. Physical design </w:t>
      </w:r>
      <w:bookmarkEnd w:id="149"/>
    </w:p>
    <w:p w:rsidR="00A77B3E" w:rsidRDefault="00842D52">
      <w:pPr>
        <w:pStyle w:val="iMindMapHeading5"/>
      </w:pPr>
      <w:bookmarkStart w:id="150" w:name="_Toc256000150"/>
      <w:r>
        <w:t xml:space="preserve">6. Systems operating platform </w:t>
      </w:r>
      <w:bookmarkEnd w:id="150"/>
    </w:p>
    <w:p w:rsidR="00A77B3E" w:rsidRDefault="00842D52">
      <w:pPr>
        <w:pStyle w:val="iMindMapHeading5"/>
      </w:pPr>
      <w:bookmarkStart w:id="151" w:name="_Toc256000151"/>
      <w:r>
        <w:t xml:space="preserve">7. Internal design controls </w:t>
      </w:r>
      <w:bookmarkEnd w:id="151"/>
    </w:p>
    <w:p w:rsidR="00A77B3E" w:rsidRDefault="00842D52">
      <w:pPr>
        <w:pStyle w:val="iMindMapHeading3"/>
      </w:pPr>
      <w:bookmarkStart w:id="152" w:name="_Toc256000152"/>
      <w:r>
        <w:t xml:space="preserve">Phase 4 : System Acquisition </w:t>
      </w:r>
      <w:bookmarkEnd w:id="152"/>
    </w:p>
    <w:p w:rsidR="00A77B3E" w:rsidRDefault="00842D52">
      <w:pPr>
        <w:pStyle w:val="iMindMapHeading4"/>
      </w:pPr>
      <w:bookmarkStart w:id="153" w:name="_Toc256000153"/>
      <w:r>
        <w:lastRenderedPageBreak/>
        <w:t xml:space="preserve">1. Acquisition standards </w:t>
      </w:r>
      <w:bookmarkEnd w:id="153"/>
    </w:p>
    <w:p w:rsidR="00A77B3E" w:rsidRDefault="00842D52">
      <w:pPr>
        <w:pStyle w:val="iMindMapHeading4"/>
      </w:pPr>
      <w:bookmarkStart w:id="154" w:name="_Toc256000154"/>
      <w:r>
        <w:t xml:space="preserve">2. Acquiring system component from vendors </w:t>
      </w:r>
      <w:bookmarkEnd w:id="154"/>
    </w:p>
    <w:p w:rsidR="00A77B3E" w:rsidRDefault="00842D52">
      <w:pPr>
        <w:pStyle w:val="iMindMapHeading5"/>
      </w:pPr>
      <w:bookmarkStart w:id="155" w:name="_Toc256000155"/>
      <w:r>
        <w:t xml:space="preserve">1. Factors before acquisition of hardware and software </w:t>
      </w:r>
      <w:bookmarkEnd w:id="155"/>
    </w:p>
    <w:p w:rsidR="00A77B3E" w:rsidRDefault="00842D52">
      <w:pPr>
        <w:pStyle w:val="iMindMapHeading6"/>
      </w:pPr>
      <w:bookmarkStart w:id="156" w:name="_Toc256000156"/>
      <w:r>
        <w:t xml:space="preserve">1. Vendor selection </w:t>
      </w:r>
      <w:bookmarkEnd w:id="156"/>
    </w:p>
    <w:p w:rsidR="00A77B3E" w:rsidRDefault="00842D52">
      <w:pPr>
        <w:pStyle w:val="iMindMapHeading6"/>
      </w:pPr>
      <w:bookmarkStart w:id="157" w:name="_Toc256000157"/>
      <w:r>
        <w:t xml:space="preserve">2. Geographical location of vendor </w:t>
      </w:r>
      <w:bookmarkEnd w:id="157"/>
    </w:p>
    <w:p w:rsidR="00A77B3E" w:rsidRDefault="00842D52">
      <w:pPr>
        <w:pStyle w:val="iMindMapHeading6"/>
      </w:pPr>
      <w:bookmarkStart w:id="158" w:name="_Toc256000158"/>
      <w:r>
        <w:t xml:space="preserve">3. Presentation by selected vendors </w:t>
      </w:r>
      <w:bookmarkEnd w:id="158"/>
    </w:p>
    <w:p w:rsidR="00A77B3E" w:rsidRDefault="00842D52">
      <w:pPr>
        <w:pStyle w:val="iMindMapHeading6"/>
      </w:pPr>
      <w:bookmarkStart w:id="159" w:name="_Toc256000159"/>
      <w:r>
        <w:t xml:space="preserve">4. Evaluation of users feedback </w:t>
      </w:r>
      <w:bookmarkEnd w:id="159"/>
    </w:p>
    <w:p w:rsidR="00A77B3E" w:rsidRDefault="00842D52">
      <w:pPr>
        <w:pStyle w:val="iMindMapHeading4"/>
      </w:pPr>
      <w:bookmarkStart w:id="160" w:name="_Toc256000160"/>
      <w:r>
        <w:t xml:space="preserve">3. Other acquisition aspects </w:t>
      </w:r>
      <w:r>
        <w:t xml:space="preserve">and </w:t>
      </w:r>
      <w:r w:rsidR="00373DD7">
        <w:t>practices</w:t>
      </w:r>
      <w:r>
        <w:t xml:space="preserve"> </w:t>
      </w:r>
      <w:bookmarkEnd w:id="160"/>
    </w:p>
    <w:p w:rsidR="00A77B3E" w:rsidRDefault="00842D52">
      <w:pPr>
        <w:pStyle w:val="iMindMapHeading5"/>
      </w:pPr>
      <w:bookmarkStart w:id="161" w:name="_Toc256000161"/>
      <w:r>
        <w:t xml:space="preserve">1. Hardware acquisition </w:t>
      </w:r>
      <w:bookmarkEnd w:id="161"/>
    </w:p>
    <w:p w:rsidR="00A77B3E" w:rsidRDefault="00842D52">
      <w:pPr>
        <w:pStyle w:val="iMindMapHeading5"/>
      </w:pPr>
      <w:bookmarkStart w:id="162" w:name="_Toc256000162"/>
      <w:r>
        <w:t xml:space="preserve">2. Software acquisition </w:t>
      </w:r>
      <w:bookmarkEnd w:id="162"/>
    </w:p>
    <w:p w:rsidR="00A77B3E" w:rsidRDefault="00842D52">
      <w:pPr>
        <w:pStyle w:val="iMindMapHeading5"/>
      </w:pPr>
      <w:bookmarkStart w:id="163" w:name="_Toc256000163"/>
      <w:r>
        <w:t xml:space="preserve">3. Contracts, Software license, copyright violations </w:t>
      </w:r>
      <w:bookmarkEnd w:id="163"/>
    </w:p>
    <w:p w:rsidR="00A77B3E" w:rsidRDefault="00842D52">
      <w:pPr>
        <w:pStyle w:val="iMindMapHeading5"/>
      </w:pPr>
      <w:bookmarkStart w:id="164" w:name="_Toc256000164"/>
      <w:r>
        <w:t xml:space="preserve">4. Validation of vendors proposals </w:t>
      </w:r>
      <w:bookmarkEnd w:id="164"/>
    </w:p>
    <w:p w:rsidR="00A77B3E" w:rsidRDefault="00842D52">
      <w:pPr>
        <w:pStyle w:val="iMindMapHeading5"/>
      </w:pPr>
      <w:bookmarkStart w:id="165" w:name="_Toc256000165"/>
      <w:r>
        <w:t xml:space="preserve">5. Methods of validating proposals </w:t>
      </w:r>
      <w:bookmarkEnd w:id="165"/>
    </w:p>
    <w:p w:rsidR="00A77B3E" w:rsidRDefault="00842D52">
      <w:pPr>
        <w:pStyle w:val="iMindMapHeading6"/>
      </w:pPr>
      <w:bookmarkStart w:id="166" w:name="_Toc256000166"/>
      <w:r>
        <w:t xml:space="preserve">1. Checklist </w:t>
      </w:r>
      <w:bookmarkEnd w:id="166"/>
    </w:p>
    <w:p w:rsidR="00A77B3E" w:rsidRDefault="00842D52">
      <w:pPr>
        <w:pStyle w:val="iMindMapHeading6"/>
      </w:pPr>
      <w:bookmarkStart w:id="167" w:name="_Toc256000167"/>
      <w:r>
        <w:t xml:space="preserve">2. Point - Scoring Analysis </w:t>
      </w:r>
      <w:bookmarkEnd w:id="167"/>
    </w:p>
    <w:p w:rsidR="00A77B3E" w:rsidRDefault="00842D52">
      <w:pPr>
        <w:pStyle w:val="iMindMapHeading6"/>
      </w:pPr>
      <w:bookmarkStart w:id="168" w:name="_Toc256000168"/>
      <w:r>
        <w:t xml:space="preserve">3. Public Evaluation Reports </w:t>
      </w:r>
      <w:bookmarkEnd w:id="168"/>
    </w:p>
    <w:p w:rsidR="00A77B3E" w:rsidRDefault="00842D52">
      <w:pPr>
        <w:pStyle w:val="iMindMapHeading6"/>
      </w:pPr>
      <w:bookmarkStart w:id="169" w:name="_Toc256000169"/>
      <w:r>
        <w:t xml:space="preserve">4. Benchmarking problem related vendor's solution </w:t>
      </w:r>
      <w:bookmarkEnd w:id="169"/>
    </w:p>
    <w:p w:rsidR="00A77B3E" w:rsidRDefault="00842D52">
      <w:pPr>
        <w:pStyle w:val="iMindMapHeading6"/>
      </w:pPr>
      <w:bookmarkStart w:id="170" w:name="_Toc256000170"/>
      <w:r>
        <w:lastRenderedPageBreak/>
        <w:t xml:space="preserve">5. Testing problems </w:t>
      </w:r>
      <w:bookmarkEnd w:id="170"/>
    </w:p>
    <w:p w:rsidR="00A77B3E" w:rsidRDefault="00842D52">
      <w:pPr>
        <w:pStyle w:val="iMindMapHeading3"/>
      </w:pPr>
      <w:bookmarkStart w:id="171" w:name="_Toc256000171"/>
      <w:r>
        <w:t xml:space="preserve">Phase 5 : System development </w:t>
      </w:r>
      <w:bookmarkEnd w:id="171"/>
    </w:p>
    <w:p w:rsidR="00A77B3E" w:rsidRDefault="00842D52">
      <w:pPr>
        <w:pStyle w:val="iMindMapHeading4"/>
      </w:pPr>
      <w:bookmarkStart w:id="172" w:name="_Toc256000172"/>
      <w:r>
        <w:t xml:space="preserve">1. Characteristics of good coded programme </w:t>
      </w:r>
      <w:bookmarkEnd w:id="172"/>
    </w:p>
    <w:p w:rsidR="00A77B3E" w:rsidRDefault="00842D52">
      <w:pPr>
        <w:pStyle w:val="iMindMapHeading5"/>
      </w:pPr>
      <w:bookmarkStart w:id="173" w:name="_Toc256000173"/>
      <w:r>
        <w:t xml:space="preserve">1. Reliability </w:t>
      </w:r>
      <w:bookmarkEnd w:id="173"/>
    </w:p>
    <w:p w:rsidR="00A77B3E" w:rsidRDefault="00842D52">
      <w:pPr>
        <w:pStyle w:val="iMindMapHeading5"/>
      </w:pPr>
      <w:bookmarkStart w:id="174" w:name="_Toc256000174"/>
      <w:r>
        <w:t xml:space="preserve">2. Robustness </w:t>
      </w:r>
      <w:bookmarkEnd w:id="174"/>
    </w:p>
    <w:p w:rsidR="00A77B3E" w:rsidRDefault="00842D52">
      <w:pPr>
        <w:pStyle w:val="iMindMapHeading5"/>
      </w:pPr>
      <w:bookmarkStart w:id="175" w:name="_Toc256000175"/>
      <w:r>
        <w:t xml:space="preserve">3. Accuracy </w:t>
      </w:r>
      <w:bookmarkEnd w:id="175"/>
    </w:p>
    <w:p w:rsidR="00A77B3E" w:rsidRDefault="00842D52">
      <w:pPr>
        <w:pStyle w:val="iMindMapHeading5"/>
      </w:pPr>
      <w:bookmarkStart w:id="176" w:name="_Toc256000176"/>
      <w:r>
        <w:t xml:space="preserve">4. Efficiency </w:t>
      </w:r>
      <w:bookmarkEnd w:id="176"/>
    </w:p>
    <w:p w:rsidR="00A77B3E" w:rsidRDefault="00842D52">
      <w:pPr>
        <w:pStyle w:val="iMindMapHeading5"/>
      </w:pPr>
      <w:bookmarkStart w:id="177" w:name="_Toc256000177"/>
      <w:r>
        <w:t xml:space="preserve">5. Usability </w:t>
      </w:r>
      <w:bookmarkEnd w:id="177"/>
    </w:p>
    <w:p w:rsidR="00A77B3E" w:rsidRDefault="00842D52">
      <w:pPr>
        <w:pStyle w:val="iMindMapHeading5"/>
      </w:pPr>
      <w:bookmarkStart w:id="178" w:name="_Toc256000178"/>
      <w:r>
        <w:t xml:space="preserve">6. Readability </w:t>
      </w:r>
      <w:bookmarkEnd w:id="178"/>
    </w:p>
    <w:p w:rsidR="00A77B3E" w:rsidRDefault="00842D52">
      <w:pPr>
        <w:pStyle w:val="iMindMapHeading4"/>
      </w:pPr>
      <w:bookmarkStart w:id="179" w:name="_Toc256000179"/>
      <w:r>
        <w:t xml:space="preserve">2. Other related aspects </w:t>
      </w:r>
      <w:bookmarkEnd w:id="179"/>
    </w:p>
    <w:p w:rsidR="00A77B3E" w:rsidRDefault="00842D52">
      <w:pPr>
        <w:pStyle w:val="iMindMapHeading5"/>
      </w:pPr>
      <w:bookmarkStart w:id="180" w:name="_Toc256000180"/>
      <w:r>
        <w:t xml:space="preserve">1. Programme coding standards </w:t>
      </w:r>
      <w:bookmarkEnd w:id="180"/>
    </w:p>
    <w:p w:rsidR="00A77B3E" w:rsidRDefault="00842D52">
      <w:pPr>
        <w:pStyle w:val="iMindMapHeading5"/>
      </w:pPr>
      <w:bookmarkStart w:id="181" w:name="_Toc256000181"/>
      <w:r>
        <w:t xml:space="preserve">2. Programming Language </w:t>
      </w:r>
      <w:bookmarkEnd w:id="181"/>
    </w:p>
    <w:p w:rsidR="00A77B3E" w:rsidRDefault="00842D52">
      <w:pPr>
        <w:pStyle w:val="iMindMapHeading5"/>
      </w:pPr>
      <w:bookmarkStart w:id="182" w:name="_Toc256000182"/>
      <w:r>
        <w:t xml:space="preserve">3. Program </w:t>
      </w:r>
      <w:r w:rsidR="00373DD7">
        <w:t>Debugging</w:t>
      </w:r>
      <w:r>
        <w:t xml:space="preserve"> </w:t>
      </w:r>
      <w:bookmarkEnd w:id="182"/>
    </w:p>
    <w:p w:rsidR="00A77B3E" w:rsidRDefault="00842D52">
      <w:pPr>
        <w:pStyle w:val="iMindMapHeading5"/>
      </w:pPr>
      <w:bookmarkStart w:id="183" w:name="_Toc256000183"/>
      <w:r>
        <w:t xml:space="preserve">4. Testing the programme </w:t>
      </w:r>
      <w:bookmarkEnd w:id="183"/>
    </w:p>
    <w:p w:rsidR="00A77B3E" w:rsidRDefault="00842D52">
      <w:pPr>
        <w:pStyle w:val="iMindMapHeading5"/>
      </w:pPr>
      <w:bookmarkStart w:id="184" w:name="_Toc256000184"/>
      <w:r>
        <w:t xml:space="preserve">5. Programme documentation </w:t>
      </w:r>
      <w:bookmarkEnd w:id="184"/>
    </w:p>
    <w:p w:rsidR="00A77B3E" w:rsidRDefault="00842D52">
      <w:pPr>
        <w:pStyle w:val="iMindMapHeading5"/>
      </w:pPr>
      <w:bookmarkStart w:id="185" w:name="_Toc256000185"/>
      <w:r>
        <w:t xml:space="preserve">6. Programme maintenance </w:t>
      </w:r>
      <w:bookmarkEnd w:id="185"/>
    </w:p>
    <w:p w:rsidR="00A77B3E" w:rsidRDefault="00842D52">
      <w:pPr>
        <w:pStyle w:val="iMindMapHeading3"/>
      </w:pPr>
      <w:bookmarkStart w:id="186" w:name="_Toc256000186"/>
      <w:r>
        <w:t xml:space="preserve">Phase 6: System testing </w:t>
      </w:r>
      <w:bookmarkEnd w:id="186"/>
    </w:p>
    <w:p w:rsidR="00A77B3E" w:rsidRDefault="00842D52">
      <w:pPr>
        <w:pStyle w:val="iMindMapHeading4"/>
      </w:pPr>
      <w:bookmarkStart w:id="187" w:name="_Toc256000187"/>
      <w:r>
        <w:t xml:space="preserve">1. Different Levels of testing </w:t>
      </w:r>
      <w:bookmarkEnd w:id="187"/>
    </w:p>
    <w:p w:rsidR="00A77B3E" w:rsidRDefault="00842D52">
      <w:pPr>
        <w:pStyle w:val="iMindMapHeading5"/>
      </w:pPr>
      <w:bookmarkStart w:id="188" w:name="_Toc256000188"/>
      <w:r>
        <w:lastRenderedPageBreak/>
        <w:t xml:space="preserve">1. Unit testing </w:t>
      </w:r>
      <w:bookmarkEnd w:id="188"/>
    </w:p>
    <w:p w:rsidR="00A77B3E" w:rsidRDefault="00842D52">
      <w:pPr>
        <w:pStyle w:val="iMindMapHeading6"/>
      </w:pPr>
      <w:bookmarkStart w:id="189" w:name="_Toc256000189"/>
      <w:r>
        <w:t xml:space="preserve">1. Five categories of test </w:t>
      </w:r>
      <w:bookmarkEnd w:id="189"/>
    </w:p>
    <w:p w:rsidR="00A77B3E" w:rsidRDefault="00842D52">
      <w:pPr>
        <w:pStyle w:val="iMindMapHeading7"/>
      </w:pPr>
      <w:bookmarkStart w:id="190" w:name="_Toc256000190"/>
      <w:r>
        <w:t xml:space="preserve">1. Functional test </w:t>
      </w:r>
      <w:bookmarkEnd w:id="190"/>
    </w:p>
    <w:p w:rsidR="00A77B3E" w:rsidRDefault="00842D52">
      <w:pPr>
        <w:pStyle w:val="iMindMapHeading7"/>
      </w:pPr>
      <w:bookmarkStart w:id="191" w:name="_Toc256000191"/>
      <w:r>
        <w:t xml:space="preserve">3. Stress test </w:t>
      </w:r>
      <w:bookmarkEnd w:id="191"/>
    </w:p>
    <w:p w:rsidR="00A77B3E" w:rsidRDefault="00842D52">
      <w:pPr>
        <w:pStyle w:val="iMindMapHeading7"/>
      </w:pPr>
      <w:bookmarkStart w:id="192" w:name="_Toc256000192"/>
      <w:r>
        <w:t xml:space="preserve">2. Performance test </w:t>
      </w:r>
      <w:bookmarkEnd w:id="192"/>
    </w:p>
    <w:p w:rsidR="00A77B3E" w:rsidRDefault="00842D52">
      <w:pPr>
        <w:pStyle w:val="iMindMapHeading7"/>
      </w:pPr>
      <w:bookmarkStart w:id="193" w:name="_Toc256000193"/>
      <w:r>
        <w:t xml:space="preserve">4. Structural test </w:t>
      </w:r>
      <w:bookmarkEnd w:id="193"/>
    </w:p>
    <w:p w:rsidR="00A77B3E" w:rsidRDefault="00842D52">
      <w:pPr>
        <w:pStyle w:val="iMindMapHeading7"/>
      </w:pPr>
      <w:bookmarkStart w:id="194" w:name="_Toc256000194"/>
      <w:r>
        <w:t xml:space="preserve">5. parallel test </w:t>
      </w:r>
      <w:bookmarkEnd w:id="194"/>
    </w:p>
    <w:p w:rsidR="00A77B3E" w:rsidRDefault="00842D52">
      <w:pPr>
        <w:pStyle w:val="iMindMapHeading6"/>
      </w:pPr>
      <w:bookmarkStart w:id="195" w:name="_Toc256000195"/>
      <w:r>
        <w:t xml:space="preserve">2. In terms of technique, further classification of unit testing </w:t>
      </w:r>
      <w:bookmarkEnd w:id="195"/>
    </w:p>
    <w:p w:rsidR="00A77B3E" w:rsidRDefault="00842D52">
      <w:pPr>
        <w:pStyle w:val="iMindMapHeading7"/>
      </w:pPr>
      <w:bookmarkStart w:id="196" w:name="_Toc256000196"/>
      <w:r>
        <w:t xml:space="preserve">1. Static Testing </w:t>
      </w:r>
      <w:bookmarkEnd w:id="196"/>
    </w:p>
    <w:p w:rsidR="00A77B3E" w:rsidRDefault="00842D52">
      <w:pPr>
        <w:pStyle w:val="iMindMapHeading8"/>
      </w:pPr>
      <w:bookmarkStart w:id="197" w:name="_Toc256000197"/>
      <w:r>
        <w:t xml:space="preserve">1. Desk Check </w:t>
      </w:r>
      <w:bookmarkEnd w:id="197"/>
    </w:p>
    <w:p w:rsidR="00A77B3E" w:rsidRDefault="00842D52">
      <w:pPr>
        <w:pStyle w:val="iMindMapHeading8"/>
      </w:pPr>
      <w:bookmarkStart w:id="198" w:name="_Toc256000198"/>
      <w:r>
        <w:t>2. Structured W</w:t>
      </w:r>
      <w:r>
        <w:t xml:space="preserve">alk through </w:t>
      </w:r>
      <w:bookmarkEnd w:id="198"/>
    </w:p>
    <w:p w:rsidR="00A77B3E" w:rsidRDefault="00842D52">
      <w:pPr>
        <w:pStyle w:val="iMindMapHeading8"/>
      </w:pPr>
      <w:bookmarkStart w:id="199" w:name="_Toc256000199"/>
      <w:r>
        <w:t xml:space="preserve">3. Code Inspection </w:t>
      </w:r>
      <w:bookmarkEnd w:id="199"/>
    </w:p>
    <w:p w:rsidR="00A77B3E" w:rsidRDefault="00842D52">
      <w:pPr>
        <w:pStyle w:val="iMindMapHeading7"/>
      </w:pPr>
      <w:bookmarkStart w:id="200" w:name="_Toc256000200"/>
      <w:r>
        <w:t xml:space="preserve">2. Dynamic testing </w:t>
      </w:r>
      <w:bookmarkEnd w:id="200"/>
    </w:p>
    <w:p w:rsidR="00A77B3E" w:rsidRDefault="00842D52">
      <w:pPr>
        <w:pStyle w:val="iMindMapHeading8"/>
      </w:pPr>
      <w:bookmarkStart w:id="201" w:name="_Toc256000201"/>
      <w:r>
        <w:t xml:space="preserve">1. Black box testing </w:t>
      </w:r>
      <w:bookmarkEnd w:id="201"/>
    </w:p>
    <w:p w:rsidR="00A77B3E" w:rsidRDefault="00842D52">
      <w:pPr>
        <w:pStyle w:val="iMindMapHeading8"/>
      </w:pPr>
      <w:bookmarkStart w:id="202" w:name="_Toc256000202"/>
      <w:r>
        <w:t xml:space="preserve">2. white board testing </w:t>
      </w:r>
      <w:bookmarkEnd w:id="202"/>
    </w:p>
    <w:p w:rsidR="00A77B3E" w:rsidRDefault="00842D52">
      <w:pPr>
        <w:pStyle w:val="iMindMapHeading8"/>
      </w:pPr>
      <w:bookmarkStart w:id="203" w:name="_Toc256000203"/>
      <w:r>
        <w:t xml:space="preserve">3. gray box testing </w:t>
      </w:r>
      <w:bookmarkEnd w:id="203"/>
    </w:p>
    <w:p w:rsidR="00A77B3E" w:rsidRDefault="00842D52">
      <w:pPr>
        <w:pStyle w:val="iMindMapHeading5"/>
      </w:pPr>
      <w:bookmarkStart w:id="204" w:name="_Toc256000204"/>
      <w:r>
        <w:t xml:space="preserve">2. Integration testing </w:t>
      </w:r>
      <w:bookmarkEnd w:id="204"/>
    </w:p>
    <w:p w:rsidR="00A77B3E" w:rsidRDefault="00842D52">
      <w:pPr>
        <w:pStyle w:val="iMindMapHeading6"/>
      </w:pPr>
      <w:bookmarkStart w:id="205" w:name="_Toc256000205"/>
      <w:r>
        <w:t xml:space="preserve">1. Bottom up integration </w:t>
      </w:r>
      <w:bookmarkEnd w:id="205"/>
    </w:p>
    <w:p w:rsidR="00A77B3E" w:rsidRDefault="00842D52">
      <w:pPr>
        <w:pStyle w:val="iMindMapHeading6"/>
      </w:pPr>
      <w:bookmarkStart w:id="206" w:name="_Toc256000206"/>
      <w:r>
        <w:lastRenderedPageBreak/>
        <w:t xml:space="preserve">2. Top down integration </w:t>
      </w:r>
      <w:bookmarkEnd w:id="206"/>
    </w:p>
    <w:p w:rsidR="00A77B3E" w:rsidRDefault="00842D52">
      <w:pPr>
        <w:pStyle w:val="iMindMapHeading5"/>
      </w:pPr>
      <w:bookmarkStart w:id="207" w:name="_Toc256000207"/>
      <w:r>
        <w:t xml:space="preserve">3. Regression Testing </w:t>
      </w:r>
      <w:bookmarkEnd w:id="207"/>
    </w:p>
    <w:p w:rsidR="00A77B3E" w:rsidRDefault="00842D52">
      <w:pPr>
        <w:pStyle w:val="iMindMapHeading5"/>
      </w:pPr>
      <w:bookmarkStart w:id="208" w:name="_Toc256000208"/>
      <w:r>
        <w:t xml:space="preserve">4. System Testing </w:t>
      </w:r>
      <w:bookmarkEnd w:id="208"/>
    </w:p>
    <w:p w:rsidR="00A77B3E" w:rsidRDefault="00842D52">
      <w:pPr>
        <w:pStyle w:val="iMindMapHeading6"/>
      </w:pPr>
      <w:bookmarkStart w:id="209" w:name="_Toc256000209"/>
      <w:r>
        <w:t xml:space="preserve">1. Recovery testing </w:t>
      </w:r>
      <w:bookmarkEnd w:id="209"/>
    </w:p>
    <w:p w:rsidR="00A77B3E" w:rsidRDefault="00842D52">
      <w:pPr>
        <w:pStyle w:val="iMindMapHeading6"/>
      </w:pPr>
      <w:bookmarkStart w:id="210" w:name="_Toc256000210"/>
      <w:r>
        <w:t xml:space="preserve">2. Security Testing </w:t>
      </w:r>
      <w:bookmarkEnd w:id="210"/>
    </w:p>
    <w:p w:rsidR="00A77B3E" w:rsidRDefault="00842D52">
      <w:pPr>
        <w:pStyle w:val="iMindMapHeading6"/>
      </w:pPr>
      <w:bookmarkStart w:id="211" w:name="_Toc256000211"/>
      <w:r>
        <w:t xml:space="preserve">3. Stress or Volume testing </w:t>
      </w:r>
      <w:bookmarkEnd w:id="211"/>
    </w:p>
    <w:p w:rsidR="00A77B3E" w:rsidRDefault="00842D52">
      <w:pPr>
        <w:pStyle w:val="iMindMapHeading6"/>
      </w:pPr>
      <w:bookmarkStart w:id="212" w:name="_Toc256000212"/>
      <w:r>
        <w:t xml:space="preserve">4. Performance testing </w:t>
      </w:r>
      <w:bookmarkEnd w:id="212"/>
    </w:p>
    <w:p w:rsidR="00A77B3E" w:rsidRDefault="00842D52">
      <w:pPr>
        <w:pStyle w:val="iMindMapHeading5"/>
      </w:pPr>
      <w:bookmarkStart w:id="213" w:name="_Toc256000213"/>
      <w:r>
        <w:t xml:space="preserve">5. Final acceptance testing </w:t>
      </w:r>
      <w:bookmarkEnd w:id="213"/>
    </w:p>
    <w:p w:rsidR="00A77B3E" w:rsidRDefault="00842D52">
      <w:pPr>
        <w:pStyle w:val="iMindMapHeading6"/>
      </w:pPr>
      <w:bookmarkStart w:id="214" w:name="_Toc256000214"/>
      <w:r>
        <w:t xml:space="preserve">1. Quality Assurance testing </w:t>
      </w:r>
      <w:bookmarkEnd w:id="214"/>
    </w:p>
    <w:p w:rsidR="00A77B3E" w:rsidRDefault="00842D52">
      <w:pPr>
        <w:pStyle w:val="iMindMapHeading6"/>
      </w:pPr>
      <w:bookmarkStart w:id="215" w:name="_Toc256000215"/>
      <w:r>
        <w:t xml:space="preserve">2. User acceptance testing </w:t>
      </w:r>
      <w:bookmarkEnd w:id="215"/>
    </w:p>
    <w:p w:rsidR="00A77B3E" w:rsidRDefault="00842D52">
      <w:pPr>
        <w:pStyle w:val="iMindMapHeading7"/>
      </w:pPr>
      <w:bookmarkStart w:id="216" w:name="_Toc256000216"/>
      <w:r>
        <w:t xml:space="preserve">1. Alpha testing </w:t>
      </w:r>
      <w:bookmarkEnd w:id="216"/>
    </w:p>
    <w:p w:rsidR="00A77B3E" w:rsidRDefault="00842D52">
      <w:pPr>
        <w:pStyle w:val="iMindMapHeading7"/>
      </w:pPr>
      <w:bookmarkStart w:id="217" w:name="_Toc256000217"/>
      <w:r>
        <w:t xml:space="preserve">2. Beta Testing </w:t>
      </w:r>
      <w:bookmarkEnd w:id="217"/>
    </w:p>
    <w:p w:rsidR="00A77B3E" w:rsidRDefault="00842D52">
      <w:pPr>
        <w:pStyle w:val="iMindMapHeading3"/>
      </w:pPr>
      <w:bookmarkStart w:id="218" w:name="_Toc256000218"/>
      <w:r>
        <w:t xml:space="preserve">Phase 7: System Implementation </w:t>
      </w:r>
      <w:bookmarkEnd w:id="218"/>
    </w:p>
    <w:p w:rsidR="00A77B3E" w:rsidRDefault="00842D52">
      <w:pPr>
        <w:pStyle w:val="iMindMapHeading4"/>
      </w:pPr>
      <w:bookmarkStart w:id="219" w:name="_Toc256000219"/>
      <w:r>
        <w:t xml:space="preserve">1. Activities in system implementation </w:t>
      </w:r>
      <w:bookmarkEnd w:id="219"/>
    </w:p>
    <w:p w:rsidR="00A77B3E" w:rsidRDefault="00842D52">
      <w:pPr>
        <w:pStyle w:val="iMindMapHeading5"/>
      </w:pPr>
      <w:bookmarkStart w:id="220" w:name="_Toc256000220"/>
      <w:r>
        <w:t xml:space="preserve">1. Equipment installation </w:t>
      </w:r>
      <w:bookmarkEnd w:id="220"/>
    </w:p>
    <w:p w:rsidR="00A77B3E" w:rsidRDefault="00842D52">
      <w:pPr>
        <w:pStyle w:val="iMindMapHeading6"/>
      </w:pPr>
      <w:bookmarkStart w:id="221" w:name="_Toc256000221"/>
      <w:r>
        <w:t xml:space="preserve">1. Site Preparation </w:t>
      </w:r>
      <w:bookmarkEnd w:id="221"/>
    </w:p>
    <w:p w:rsidR="00A77B3E" w:rsidRDefault="00842D52">
      <w:pPr>
        <w:pStyle w:val="iMindMapHeading6"/>
      </w:pPr>
      <w:bookmarkStart w:id="222" w:name="_Toc256000222"/>
      <w:r>
        <w:t xml:space="preserve">2. Installation of new hardware / Software </w:t>
      </w:r>
      <w:bookmarkEnd w:id="222"/>
    </w:p>
    <w:p w:rsidR="00A77B3E" w:rsidRDefault="00842D52">
      <w:pPr>
        <w:pStyle w:val="iMindMapHeading6"/>
      </w:pPr>
      <w:bookmarkStart w:id="223" w:name="_Toc256000223"/>
      <w:r>
        <w:t xml:space="preserve">3. Equipment Checkout </w:t>
      </w:r>
      <w:bookmarkEnd w:id="223"/>
    </w:p>
    <w:p w:rsidR="00A77B3E" w:rsidRDefault="00842D52">
      <w:pPr>
        <w:pStyle w:val="iMindMapHeading5"/>
      </w:pPr>
      <w:bookmarkStart w:id="224" w:name="_Toc256000224"/>
      <w:r>
        <w:lastRenderedPageBreak/>
        <w:t xml:space="preserve">2. Training Personnel </w:t>
      </w:r>
      <w:bookmarkEnd w:id="224"/>
    </w:p>
    <w:p w:rsidR="00A77B3E" w:rsidRDefault="00842D52">
      <w:pPr>
        <w:pStyle w:val="iMindMapHeading5"/>
      </w:pPr>
      <w:bookmarkStart w:id="225" w:name="_Toc256000225"/>
      <w:r>
        <w:t xml:space="preserve">3. System change over strategies </w:t>
      </w:r>
      <w:bookmarkEnd w:id="225"/>
    </w:p>
    <w:p w:rsidR="00A77B3E" w:rsidRDefault="00842D52">
      <w:pPr>
        <w:pStyle w:val="iMindMapHeading6"/>
      </w:pPr>
      <w:bookmarkStart w:id="226" w:name="_Toc256000226"/>
      <w:r>
        <w:t>1. Direct Implementation / Abrupt changeover</w:t>
      </w:r>
      <w:r>
        <w:t xml:space="preserve"> </w:t>
      </w:r>
      <w:bookmarkEnd w:id="226"/>
    </w:p>
    <w:p w:rsidR="00A77B3E" w:rsidRDefault="00842D52">
      <w:pPr>
        <w:pStyle w:val="iMindMapHeading6"/>
      </w:pPr>
      <w:bookmarkStart w:id="227" w:name="_Toc256000227"/>
      <w:r>
        <w:t xml:space="preserve">2. Phased changeover </w:t>
      </w:r>
      <w:bookmarkEnd w:id="227"/>
    </w:p>
    <w:p w:rsidR="00A77B3E" w:rsidRDefault="00842D52">
      <w:pPr>
        <w:pStyle w:val="iMindMapHeading6"/>
      </w:pPr>
      <w:bookmarkStart w:id="228" w:name="_Toc256000228"/>
      <w:r>
        <w:t xml:space="preserve">3. Pilot changeover </w:t>
      </w:r>
      <w:bookmarkEnd w:id="228"/>
    </w:p>
    <w:p w:rsidR="00A77B3E" w:rsidRDefault="00842D52">
      <w:pPr>
        <w:pStyle w:val="iMindMapHeading6"/>
      </w:pPr>
      <w:bookmarkStart w:id="229" w:name="_Toc256000229"/>
      <w:r>
        <w:t xml:space="preserve">4. Parallel Changeover </w:t>
      </w:r>
      <w:bookmarkEnd w:id="229"/>
    </w:p>
    <w:p w:rsidR="00A77B3E" w:rsidRDefault="00842D52">
      <w:pPr>
        <w:pStyle w:val="iMindMapHeading5"/>
      </w:pPr>
      <w:bookmarkStart w:id="230" w:name="_Toc256000230"/>
      <w:r>
        <w:t xml:space="preserve">4. Technical activities for change over </w:t>
      </w:r>
      <w:bookmarkEnd w:id="230"/>
    </w:p>
    <w:p w:rsidR="00A77B3E" w:rsidRDefault="00842D52">
      <w:pPr>
        <w:pStyle w:val="iMindMapHeading6"/>
      </w:pPr>
      <w:bookmarkStart w:id="231" w:name="_Toc256000231"/>
      <w:r>
        <w:t xml:space="preserve">1. Procedure Conversion </w:t>
      </w:r>
      <w:bookmarkEnd w:id="231"/>
    </w:p>
    <w:p w:rsidR="00A77B3E" w:rsidRDefault="00842D52">
      <w:pPr>
        <w:pStyle w:val="iMindMapHeading6"/>
      </w:pPr>
      <w:bookmarkStart w:id="232" w:name="_Toc256000232"/>
      <w:r>
        <w:t xml:space="preserve">2. File Conversion </w:t>
      </w:r>
      <w:bookmarkEnd w:id="232"/>
    </w:p>
    <w:p w:rsidR="00A77B3E" w:rsidRDefault="00842D52">
      <w:pPr>
        <w:pStyle w:val="iMindMapHeading6"/>
      </w:pPr>
      <w:bookmarkStart w:id="233" w:name="_Toc256000233"/>
      <w:r>
        <w:t xml:space="preserve">3. System Conversion </w:t>
      </w:r>
      <w:bookmarkEnd w:id="233"/>
    </w:p>
    <w:p w:rsidR="00A77B3E" w:rsidRDefault="00842D52">
      <w:pPr>
        <w:pStyle w:val="iMindMapHeading6"/>
      </w:pPr>
      <w:bookmarkStart w:id="234" w:name="_Toc256000234"/>
      <w:r>
        <w:t xml:space="preserve">4. Scheduling personnel and equipment  </w:t>
      </w:r>
      <w:bookmarkEnd w:id="234"/>
    </w:p>
    <w:p w:rsidR="00A77B3E" w:rsidRDefault="00842D52">
      <w:pPr>
        <w:pStyle w:val="iMindMapHeading3"/>
      </w:pPr>
      <w:bookmarkStart w:id="235" w:name="_Toc256000235"/>
      <w:r>
        <w:t xml:space="preserve">Phase 8 : Post implementation review and maintenance </w:t>
      </w:r>
      <w:bookmarkEnd w:id="235"/>
    </w:p>
    <w:p w:rsidR="00A77B3E" w:rsidRDefault="00842D52">
      <w:pPr>
        <w:pStyle w:val="iMindMapHeading4"/>
      </w:pPr>
      <w:bookmarkStart w:id="236" w:name="_Toc256000236"/>
      <w:r>
        <w:t xml:space="preserve">1. Post Implementation review </w:t>
      </w:r>
      <w:bookmarkEnd w:id="236"/>
    </w:p>
    <w:p w:rsidR="00A77B3E" w:rsidRDefault="00842D52">
      <w:pPr>
        <w:pStyle w:val="iMindMapHeading5"/>
      </w:pPr>
      <w:bookmarkStart w:id="237" w:name="_Toc256000237"/>
      <w:r>
        <w:t xml:space="preserve">1. Development Evaluation </w:t>
      </w:r>
      <w:bookmarkEnd w:id="237"/>
    </w:p>
    <w:p w:rsidR="00A77B3E" w:rsidRDefault="00842D52">
      <w:pPr>
        <w:pStyle w:val="iMindMapHeading5"/>
      </w:pPr>
      <w:bookmarkStart w:id="238" w:name="_Toc256000238"/>
      <w:r>
        <w:t xml:space="preserve">3. Information Evaluation </w:t>
      </w:r>
      <w:bookmarkEnd w:id="238"/>
    </w:p>
    <w:p w:rsidR="00A77B3E" w:rsidRDefault="00842D52">
      <w:pPr>
        <w:pStyle w:val="iMindMapHeading5"/>
      </w:pPr>
      <w:bookmarkStart w:id="239" w:name="_Toc256000239"/>
      <w:r>
        <w:t xml:space="preserve">2. Operational Evaluation </w:t>
      </w:r>
      <w:bookmarkEnd w:id="239"/>
    </w:p>
    <w:p w:rsidR="00A77B3E" w:rsidRDefault="00842D52">
      <w:pPr>
        <w:pStyle w:val="iMindMapHeading4"/>
      </w:pPr>
      <w:bookmarkStart w:id="240" w:name="_Toc256000240"/>
      <w:r>
        <w:t xml:space="preserve">2. System maintenance </w:t>
      </w:r>
      <w:bookmarkEnd w:id="240"/>
    </w:p>
    <w:p w:rsidR="00A77B3E" w:rsidRDefault="00842D52">
      <w:pPr>
        <w:pStyle w:val="iMindMapHeading5"/>
      </w:pPr>
      <w:bookmarkStart w:id="241" w:name="_Toc256000241"/>
      <w:r>
        <w:lastRenderedPageBreak/>
        <w:t xml:space="preserve">1. Schedule maintenance </w:t>
      </w:r>
      <w:bookmarkEnd w:id="241"/>
    </w:p>
    <w:p w:rsidR="00A77B3E" w:rsidRDefault="00842D52">
      <w:pPr>
        <w:pStyle w:val="iMindMapHeading5"/>
      </w:pPr>
      <w:bookmarkStart w:id="242" w:name="_Toc256000242"/>
      <w:r>
        <w:t xml:space="preserve">2. Rescue maintenance </w:t>
      </w:r>
      <w:bookmarkEnd w:id="242"/>
    </w:p>
    <w:p w:rsidR="00A77B3E" w:rsidRDefault="00842D52">
      <w:pPr>
        <w:pStyle w:val="iMindMapHeading5"/>
      </w:pPr>
      <w:bookmarkStart w:id="243" w:name="_Toc256000243"/>
      <w:r>
        <w:t>3. Corrective maint</w:t>
      </w:r>
      <w:r>
        <w:t xml:space="preserve">enance </w:t>
      </w:r>
      <w:bookmarkEnd w:id="243"/>
    </w:p>
    <w:p w:rsidR="00A77B3E" w:rsidRDefault="00842D52">
      <w:pPr>
        <w:pStyle w:val="iMindMapHeading5"/>
      </w:pPr>
      <w:bookmarkStart w:id="244" w:name="_Toc256000244"/>
      <w:r>
        <w:t xml:space="preserve">4. Adaptive maintenance </w:t>
      </w:r>
      <w:bookmarkEnd w:id="244"/>
    </w:p>
    <w:p w:rsidR="00A77B3E" w:rsidRDefault="00842D52">
      <w:pPr>
        <w:pStyle w:val="iMindMapHeading5"/>
      </w:pPr>
      <w:bookmarkStart w:id="245" w:name="_Toc256000245"/>
      <w:r>
        <w:t xml:space="preserve">5. Perfective maintenance </w:t>
      </w:r>
      <w:bookmarkEnd w:id="245"/>
    </w:p>
    <w:p w:rsidR="00A77B3E" w:rsidRDefault="00842D52">
      <w:pPr>
        <w:pStyle w:val="iMindMapHeading5"/>
      </w:pPr>
      <w:bookmarkStart w:id="246" w:name="_Toc256000246"/>
      <w:r>
        <w:t xml:space="preserve">6. Preventive maintenance </w:t>
      </w:r>
      <w:bookmarkEnd w:id="246"/>
    </w:p>
    <w:p w:rsidR="00A77B3E" w:rsidRDefault="00842D52">
      <w:pPr>
        <w:pStyle w:val="iMindMapLevel5"/>
      </w:pPr>
    </w:p>
    <w:sectPr w:rsidR="00A77B3E" w:rsidSect="00D7157A">
      <w:footerReference w:type="default" r:id="rId6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D52" w:rsidRDefault="00842D52" w:rsidP="00D7157A">
      <w:r>
        <w:separator/>
      </w:r>
    </w:p>
  </w:endnote>
  <w:endnote w:type="continuationSeparator" w:id="1">
    <w:p w:rsidR="00842D52" w:rsidRDefault="00842D52" w:rsidP="00D71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57A" w:rsidRDefault="00D7157A">
    <w:pPr>
      <w:jc w:val="center"/>
    </w:pPr>
    <w:r>
      <w:fldChar w:fldCharType="begin"/>
    </w:r>
    <w:r w:rsidR="00842D52">
      <w:instrText>PAGE</w:instrText>
    </w:r>
    <w:r w:rsidR="00373DD7">
      <w:fldChar w:fldCharType="separate"/>
    </w:r>
    <w:r w:rsidR="00373DD7">
      <w:rPr>
        <w:noProof/>
      </w:rPr>
      <w:t>9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D52" w:rsidRDefault="00842D52" w:rsidP="00D7157A">
      <w:r>
        <w:separator/>
      </w:r>
    </w:p>
  </w:footnote>
  <w:footnote w:type="continuationSeparator" w:id="1">
    <w:p w:rsidR="00842D52" w:rsidRDefault="00842D52" w:rsidP="00D715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57A"/>
    <w:rsid w:val="00373DD7"/>
    <w:rsid w:val="00842D52"/>
    <w:rsid w:val="00D71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157A"/>
    <w:rPr>
      <w:rFonts w:ascii="Arial" w:eastAsia="Arial" w:hAnsi="Arial" w:cs="Arial"/>
      <w:sz w:val="24"/>
      <w:szCs w:val="24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EF7B96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EF7B9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EF7B96"/>
    <w:pPr>
      <w:spacing w:before="240" w:after="60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MindMapLevel1">
    <w:name w:val="iMindMap Level 1"/>
    <w:rsid w:val="00D7157A"/>
    <w:pPr>
      <w:spacing w:before="100"/>
    </w:pPr>
  </w:style>
  <w:style w:type="paragraph" w:customStyle="1" w:styleId="iMindMapHeading1">
    <w:name w:val="iMindMap Heading 1"/>
    <w:next w:val="iMindMapLevel1"/>
    <w:rsid w:val="00D7157A"/>
    <w:pPr>
      <w:spacing w:before="400" w:after="200"/>
      <w:outlineLvl w:val="0"/>
    </w:pPr>
    <w:rPr>
      <w:rFonts w:ascii="Arial" w:eastAsia="Arial" w:hAnsi="Arial" w:cs="Arial"/>
      <w:b/>
      <w:color w:val="000033"/>
      <w:sz w:val="48"/>
    </w:rPr>
  </w:style>
  <w:style w:type="paragraph" w:customStyle="1" w:styleId="iMindMapLevel2">
    <w:name w:val="iMindMap Level 2"/>
    <w:rsid w:val="00D7157A"/>
    <w:pPr>
      <w:spacing w:before="100"/>
      <w:ind w:left="400"/>
    </w:pPr>
  </w:style>
  <w:style w:type="paragraph" w:customStyle="1" w:styleId="iMindMapHeading2">
    <w:name w:val="iMindMap Heading 2"/>
    <w:next w:val="iMindMapLevel2"/>
    <w:rsid w:val="00D7157A"/>
    <w:pPr>
      <w:spacing w:before="400" w:after="200"/>
      <w:ind w:left="400"/>
      <w:outlineLvl w:val="1"/>
    </w:pPr>
    <w:rPr>
      <w:rFonts w:ascii="Arial" w:eastAsia="Arial" w:hAnsi="Arial" w:cs="Arial"/>
      <w:b/>
      <w:color w:val="000033"/>
      <w:sz w:val="40"/>
    </w:rPr>
  </w:style>
  <w:style w:type="paragraph" w:customStyle="1" w:styleId="iMindMapLevel3">
    <w:name w:val="iMindMap Level 3"/>
    <w:rsid w:val="00D7157A"/>
    <w:pPr>
      <w:spacing w:before="100"/>
      <w:ind w:left="800"/>
    </w:pPr>
  </w:style>
  <w:style w:type="paragraph" w:customStyle="1" w:styleId="iMindMapHeading3">
    <w:name w:val="iMindMap Heading 3"/>
    <w:next w:val="iMindMapLevel3"/>
    <w:rsid w:val="00D7157A"/>
    <w:pPr>
      <w:spacing w:before="400" w:after="200"/>
      <w:ind w:left="800"/>
      <w:outlineLvl w:val="2"/>
    </w:pPr>
    <w:rPr>
      <w:rFonts w:ascii="Arial" w:eastAsia="Arial" w:hAnsi="Arial" w:cs="Arial"/>
      <w:b/>
      <w:color w:val="000033"/>
      <w:sz w:val="32"/>
    </w:rPr>
  </w:style>
  <w:style w:type="paragraph" w:customStyle="1" w:styleId="iMindMapLevel4">
    <w:name w:val="iMindMap Level 4"/>
    <w:rsid w:val="00D7157A"/>
    <w:pPr>
      <w:spacing w:before="100"/>
      <w:ind w:left="1200"/>
    </w:pPr>
  </w:style>
  <w:style w:type="paragraph" w:customStyle="1" w:styleId="iMindMapHeading4">
    <w:name w:val="iMindMap Heading 4"/>
    <w:next w:val="iMindMapLevel4"/>
    <w:rsid w:val="00D7157A"/>
    <w:pPr>
      <w:spacing w:before="400" w:after="200"/>
      <w:ind w:left="1200"/>
      <w:outlineLvl w:val="3"/>
    </w:pPr>
    <w:rPr>
      <w:rFonts w:ascii="Arial" w:eastAsia="Arial" w:hAnsi="Arial" w:cs="Arial"/>
      <w:b/>
      <w:color w:val="000033"/>
      <w:sz w:val="28"/>
    </w:rPr>
  </w:style>
  <w:style w:type="paragraph" w:customStyle="1" w:styleId="iMindMapLevel5">
    <w:name w:val="iMindMap Level 5"/>
    <w:rsid w:val="00D7157A"/>
    <w:pPr>
      <w:spacing w:before="100"/>
      <w:ind w:left="1600"/>
    </w:pPr>
  </w:style>
  <w:style w:type="paragraph" w:customStyle="1" w:styleId="iMindMapHeading5">
    <w:name w:val="iMindMap Heading 5"/>
    <w:next w:val="iMindMapLevel5"/>
    <w:rsid w:val="00D7157A"/>
    <w:pPr>
      <w:spacing w:before="400" w:after="200"/>
      <w:ind w:left="1600"/>
      <w:outlineLvl w:val="4"/>
    </w:pPr>
    <w:rPr>
      <w:rFonts w:ascii="Arial" w:eastAsia="Arial" w:hAnsi="Arial" w:cs="Arial"/>
      <w:b/>
      <w:color w:val="000033"/>
      <w:sz w:val="28"/>
    </w:rPr>
  </w:style>
  <w:style w:type="paragraph" w:customStyle="1" w:styleId="iMindMapLevel6">
    <w:name w:val="iMindMap Level 6"/>
    <w:rsid w:val="00D7157A"/>
    <w:pPr>
      <w:spacing w:before="100"/>
      <w:ind w:left="2000"/>
    </w:pPr>
  </w:style>
  <w:style w:type="paragraph" w:customStyle="1" w:styleId="iMindMapHeading6">
    <w:name w:val="iMindMap Heading 6"/>
    <w:next w:val="iMindMapLevel6"/>
    <w:rsid w:val="00D7157A"/>
    <w:pPr>
      <w:spacing w:before="400" w:after="200"/>
      <w:ind w:left="2000"/>
      <w:outlineLvl w:val="5"/>
    </w:pPr>
    <w:rPr>
      <w:rFonts w:ascii="Arial" w:eastAsia="Arial" w:hAnsi="Arial" w:cs="Arial"/>
      <w:b/>
      <w:color w:val="000033"/>
      <w:sz w:val="28"/>
    </w:rPr>
  </w:style>
  <w:style w:type="paragraph" w:customStyle="1" w:styleId="iMindMapLevel7">
    <w:name w:val="iMindMap Level 7"/>
    <w:rsid w:val="00D7157A"/>
    <w:pPr>
      <w:spacing w:before="100"/>
      <w:ind w:left="2400"/>
    </w:pPr>
  </w:style>
  <w:style w:type="paragraph" w:customStyle="1" w:styleId="iMindMapHeading7">
    <w:name w:val="iMindMap Heading 7"/>
    <w:next w:val="iMindMapLevel7"/>
    <w:rsid w:val="00D7157A"/>
    <w:pPr>
      <w:spacing w:before="400" w:after="200"/>
      <w:ind w:left="2400"/>
      <w:outlineLvl w:val="6"/>
    </w:pPr>
    <w:rPr>
      <w:rFonts w:ascii="Arial" w:eastAsia="Arial" w:hAnsi="Arial" w:cs="Arial"/>
      <w:b/>
      <w:color w:val="000033"/>
      <w:sz w:val="28"/>
    </w:rPr>
  </w:style>
  <w:style w:type="paragraph" w:customStyle="1" w:styleId="iMindMapLevel8">
    <w:name w:val="iMindMap Level 8"/>
    <w:rsid w:val="00D7157A"/>
    <w:pPr>
      <w:spacing w:before="100"/>
      <w:ind w:left="2800"/>
    </w:pPr>
  </w:style>
  <w:style w:type="paragraph" w:customStyle="1" w:styleId="iMindMapHeading8">
    <w:name w:val="iMindMap Heading 8"/>
    <w:next w:val="iMindMapLevel8"/>
    <w:rsid w:val="00D7157A"/>
    <w:pPr>
      <w:spacing w:before="400" w:after="200"/>
      <w:ind w:left="2800"/>
      <w:outlineLvl w:val="7"/>
    </w:pPr>
    <w:rPr>
      <w:rFonts w:ascii="Arial" w:eastAsia="Arial" w:hAnsi="Arial" w:cs="Arial"/>
      <w:b/>
      <w:color w:val="000033"/>
      <w:sz w:val="28"/>
    </w:rPr>
  </w:style>
  <w:style w:type="paragraph" w:customStyle="1" w:styleId="iMindMapLevel9">
    <w:name w:val="iMindMap Level 9"/>
    <w:rsid w:val="00D7157A"/>
    <w:pPr>
      <w:spacing w:before="100"/>
      <w:ind w:left="3200"/>
    </w:pPr>
  </w:style>
  <w:style w:type="paragraph" w:customStyle="1" w:styleId="iMindMapHeading9">
    <w:name w:val="iMindMap Heading 9"/>
    <w:next w:val="iMindMapLevel9"/>
    <w:rsid w:val="00D7157A"/>
    <w:pPr>
      <w:spacing w:before="400" w:after="200"/>
      <w:ind w:left="3200"/>
      <w:outlineLvl w:val="8"/>
    </w:pPr>
    <w:rPr>
      <w:rFonts w:ascii="Arial" w:eastAsia="Arial" w:hAnsi="Arial" w:cs="Arial"/>
      <w:b/>
      <w:color w:val="000033"/>
      <w:sz w:val="28"/>
    </w:rPr>
  </w:style>
  <w:style w:type="character" w:customStyle="1" w:styleId="iMindMapHyperLink">
    <w:name w:val="iMindMap HyperLink"/>
    <w:rsid w:val="00D7157A"/>
    <w:rPr>
      <w:rFonts w:ascii="Calibri" w:eastAsia="Calibri" w:hAnsi="Calibri" w:cs="Calibri"/>
      <w:b w:val="0"/>
      <w:i w:val="0"/>
      <w:color w:val="000000"/>
      <w:sz w:val="24"/>
      <w:u w:val="single" w:color="000000"/>
    </w:rPr>
  </w:style>
  <w:style w:type="paragraph" w:customStyle="1" w:styleId="iMindMapTitle">
    <w:name w:val="iMindMap Title"/>
    <w:rsid w:val="00D7157A"/>
    <w:pPr>
      <w:pBdr>
        <w:top w:val="nil"/>
        <w:left w:val="nil"/>
        <w:bottom w:val="single" w:sz="8" w:space="4" w:color="000048"/>
        <w:right w:val="nil"/>
        <w:between w:val="nil"/>
        <w:bar w:val="nil"/>
      </w:pBdr>
    </w:pPr>
    <w:rPr>
      <w:rFonts w:ascii="Arial" w:eastAsia="Arial" w:hAnsi="Arial" w:cs="Arial"/>
      <w:b/>
      <w:color w:val="000033"/>
      <w:sz w:val="48"/>
    </w:rPr>
  </w:style>
  <w:style w:type="paragraph" w:styleId="TOC2">
    <w:name w:val="toc 2"/>
    <w:basedOn w:val="Normal"/>
    <w:next w:val="Normal"/>
    <w:autoRedefine/>
    <w:rsid w:val="00805BCE"/>
    <w:pPr>
      <w:ind w:left="240"/>
    </w:pPr>
  </w:style>
  <w:style w:type="paragraph" w:styleId="TOC3">
    <w:name w:val="toc 3"/>
    <w:basedOn w:val="Normal"/>
    <w:next w:val="Normal"/>
    <w:autoRedefine/>
    <w:rsid w:val="00805BCE"/>
    <w:pPr>
      <w:ind w:left="480"/>
    </w:pPr>
  </w:style>
  <w:style w:type="paragraph" w:styleId="TOC4">
    <w:name w:val="toc 4"/>
    <w:basedOn w:val="Normal"/>
    <w:next w:val="Normal"/>
    <w:autoRedefine/>
    <w:rsid w:val="00805BCE"/>
    <w:pPr>
      <w:ind w:left="720"/>
    </w:pPr>
  </w:style>
  <w:style w:type="paragraph" w:styleId="TOC5">
    <w:name w:val="toc 5"/>
    <w:basedOn w:val="Normal"/>
    <w:next w:val="Normal"/>
    <w:autoRedefine/>
    <w:rsid w:val="00805BCE"/>
    <w:pPr>
      <w:ind w:left="960"/>
    </w:pPr>
  </w:style>
  <w:style w:type="paragraph" w:styleId="TOC6">
    <w:name w:val="toc 6"/>
    <w:basedOn w:val="Normal"/>
    <w:next w:val="Normal"/>
    <w:autoRedefine/>
    <w:rsid w:val="00805BCE"/>
    <w:pPr>
      <w:ind w:left="1200"/>
    </w:pPr>
  </w:style>
  <w:style w:type="paragraph" w:styleId="TOC7">
    <w:name w:val="toc 7"/>
    <w:basedOn w:val="Normal"/>
    <w:next w:val="Normal"/>
    <w:autoRedefine/>
    <w:rsid w:val="00805BCE"/>
    <w:pPr>
      <w:ind w:left="1440"/>
    </w:pPr>
  </w:style>
  <w:style w:type="paragraph" w:styleId="TOC8">
    <w:name w:val="toc 8"/>
    <w:basedOn w:val="Normal"/>
    <w:next w:val="Normal"/>
    <w:autoRedefine/>
    <w:rsid w:val="00805BCE"/>
    <w:pPr>
      <w:ind w:left="1680"/>
    </w:pPr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4413</Words>
  <Characters>25156</Characters>
  <Application>Microsoft Office Word</Application>
  <DocSecurity>0</DocSecurity>
  <Lines>209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iMindMap</dc:creator>
  <cp:lastModifiedBy>Admin</cp:lastModifiedBy>
  <cp:revision>2</cp:revision>
  <dcterms:created xsi:type="dcterms:W3CDTF">2017-01-25T12:58:00Z</dcterms:created>
  <dcterms:modified xsi:type="dcterms:W3CDTF">2017-01-25T13:04:00Z</dcterms:modified>
</cp:coreProperties>
</file>